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jc w:val="center"/>
        <w:tblLayout w:type="fixed"/>
        <w:tblLook w:val="04A0" w:firstRow="1" w:lastRow="0" w:firstColumn="1" w:lastColumn="0" w:noHBand="0" w:noVBand="1"/>
      </w:tblPr>
      <w:tblGrid>
        <w:gridCol w:w="3552"/>
        <w:gridCol w:w="3552"/>
        <w:gridCol w:w="3552"/>
      </w:tblGrid>
      <w:tr w:rsidR="00A167F7" w14:paraId="1968C4C5" w14:textId="77777777">
        <w:trPr>
          <w:cantSplit/>
          <w:jc w:val="center"/>
        </w:trPr>
        <w:tc>
          <w:tcPr>
            <w:tcW w:w="3552" w:type="dxa"/>
            <w:tcBorders>
              <w:top w:val="nil"/>
              <w:left w:val="nil"/>
              <w:bottom w:val="nil"/>
              <w:right w:val="nil"/>
            </w:tcBorders>
            <w:tcMar>
              <w:top w:w="0" w:type="dxa"/>
              <w:left w:w="40" w:type="dxa"/>
              <w:bottom w:w="0" w:type="dxa"/>
              <w:right w:w="40" w:type="dxa"/>
            </w:tcMar>
            <w:vAlign w:val="center"/>
          </w:tcPr>
          <w:p w14:paraId="478DC026" w14:textId="77777777" w:rsidR="00A167F7" w:rsidRDefault="00D76E54">
            <w:pPr>
              <w:spacing w:after="0"/>
              <w:jc w:val="center"/>
            </w:pPr>
            <w:r>
              <w:rPr>
                <w:noProof/>
              </w:rPr>
              <w:drawing>
                <wp:inline distT="0" distB="0" distL="0" distR="0" wp14:anchorId="37A3B725" wp14:editId="1EB5E8E6">
                  <wp:extent cx="1874519" cy="70030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BIERNO_CHIHUAHUA.png"/>
                          <pic:cNvPicPr/>
                        </pic:nvPicPr>
                        <pic:blipFill>
                          <a:blip r:embed="rId8"/>
                          <a:stretch>
                            <a:fillRect/>
                          </a:stretch>
                        </pic:blipFill>
                        <pic:spPr>
                          <a:xfrm>
                            <a:off x="0" y="0"/>
                            <a:ext cx="1874519" cy="700309"/>
                          </a:xfrm>
                          <a:prstGeom prst="rect">
                            <a:avLst/>
                          </a:prstGeom>
                        </pic:spPr>
                      </pic:pic>
                    </a:graphicData>
                  </a:graphic>
                </wp:inline>
              </w:drawing>
            </w:r>
          </w:p>
        </w:tc>
        <w:tc>
          <w:tcPr>
            <w:tcW w:w="3552" w:type="dxa"/>
            <w:tcBorders>
              <w:top w:val="nil"/>
              <w:left w:val="nil"/>
              <w:bottom w:val="nil"/>
              <w:right w:val="nil"/>
            </w:tcBorders>
            <w:tcMar>
              <w:top w:w="0" w:type="dxa"/>
              <w:left w:w="40" w:type="dxa"/>
              <w:bottom w:w="0" w:type="dxa"/>
              <w:right w:w="40" w:type="dxa"/>
            </w:tcMar>
            <w:vAlign w:val="center"/>
          </w:tcPr>
          <w:p w14:paraId="2411474D" w14:textId="77777777" w:rsidR="00A167F7" w:rsidRDefault="00D76E54">
            <w:pPr>
              <w:spacing w:after="0"/>
              <w:jc w:val="center"/>
            </w:pPr>
            <w:r>
              <w:rPr>
                <w:noProof/>
              </w:rPr>
              <w:drawing>
                <wp:inline distT="0" distB="0" distL="0" distR="0" wp14:anchorId="43B48CF5" wp14:editId="00905ED6">
                  <wp:extent cx="1463040" cy="84133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IC.png"/>
                          <pic:cNvPicPr/>
                        </pic:nvPicPr>
                        <pic:blipFill>
                          <a:blip r:embed="rId9"/>
                          <a:stretch>
                            <a:fillRect/>
                          </a:stretch>
                        </pic:blipFill>
                        <pic:spPr>
                          <a:xfrm>
                            <a:off x="0" y="0"/>
                            <a:ext cx="1463040" cy="841337"/>
                          </a:xfrm>
                          <a:prstGeom prst="rect">
                            <a:avLst/>
                          </a:prstGeom>
                        </pic:spPr>
                      </pic:pic>
                    </a:graphicData>
                  </a:graphic>
                </wp:inline>
              </w:drawing>
            </w:r>
          </w:p>
        </w:tc>
        <w:tc>
          <w:tcPr>
            <w:tcW w:w="3552" w:type="dxa"/>
            <w:tcBorders>
              <w:top w:val="nil"/>
              <w:left w:val="nil"/>
              <w:bottom w:val="nil"/>
              <w:right w:val="nil"/>
            </w:tcBorders>
            <w:tcMar>
              <w:top w:w="0" w:type="dxa"/>
              <w:left w:w="40" w:type="dxa"/>
              <w:bottom w:w="0" w:type="dxa"/>
              <w:right w:w="40" w:type="dxa"/>
            </w:tcMar>
            <w:vAlign w:val="center"/>
          </w:tcPr>
          <w:p w14:paraId="45E9121D" w14:textId="77777777" w:rsidR="00A167F7" w:rsidRDefault="00D76E54">
            <w:pPr>
              <w:spacing w:after="0"/>
              <w:jc w:val="center"/>
            </w:pPr>
            <w:r>
              <w:rPr>
                <w:noProof/>
              </w:rPr>
              <w:drawing>
                <wp:inline distT="0" distB="0" distL="0" distR="0" wp14:anchorId="3D92E453" wp14:editId="474E20EA">
                  <wp:extent cx="1874519" cy="114268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FECI_2026.png"/>
                          <pic:cNvPicPr/>
                        </pic:nvPicPr>
                        <pic:blipFill>
                          <a:blip r:embed="rId10"/>
                          <a:stretch>
                            <a:fillRect/>
                          </a:stretch>
                        </pic:blipFill>
                        <pic:spPr>
                          <a:xfrm>
                            <a:off x="0" y="0"/>
                            <a:ext cx="1874519" cy="1142686"/>
                          </a:xfrm>
                          <a:prstGeom prst="rect">
                            <a:avLst/>
                          </a:prstGeom>
                        </pic:spPr>
                      </pic:pic>
                    </a:graphicData>
                  </a:graphic>
                </wp:inline>
              </w:drawing>
            </w:r>
          </w:p>
        </w:tc>
      </w:tr>
    </w:tbl>
    <w:p w14:paraId="6351720F" w14:textId="77777777" w:rsidR="00A167F7" w:rsidRPr="007F062C" w:rsidRDefault="00D76E54">
      <w:pPr>
        <w:spacing w:before="40" w:after="0"/>
        <w:jc w:val="center"/>
        <w:rPr>
          <w:lang w:val="es-MX"/>
        </w:rPr>
      </w:pPr>
      <w:r w:rsidRPr="007F062C">
        <w:rPr>
          <w:b/>
          <w:color w:val="A50F78"/>
          <w:sz w:val="18"/>
          <w:lang w:val="es-MX"/>
        </w:rPr>
        <w:t>FECI-2026 · FORMATO 6B</w:t>
      </w:r>
    </w:p>
    <w:p w14:paraId="4691A801" w14:textId="77777777" w:rsidR="00A167F7" w:rsidRPr="007F062C" w:rsidRDefault="00D76E54">
      <w:pPr>
        <w:spacing w:after="20"/>
        <w:jc w:val="center"/>
        <w:rPr>
          <w:lang w:val="es-MX"/>
        </w:rPr>
      </w:pPr>
      <w:r w:rsidRPr="007F062C">
        <w:rPr>
          <w:b/>
          <w:color w:val="6A1B9A"/>
          <w:sz w:val="30"/>
          <w:lang w:val="es-MX"/>
        </w:rPr>
        <w:t>Tejidos Humanos y Animales Vertebrados</w:t>
      </w:r>
    </w:p>
    <w:p w14:paraId="5CE7002F" w14:textId="77777777" w:rsidR="00A167F7" w:rsidRPr="007F062C" w:rsidRDefault="00D76E54">
      <w:pPr>
        <w:spacing w:after="80"/>
        <w:jc w:val="center"/>
        <w:rPr>
          <w:lang w:val="es-MX"/>
        </w:rPr>
      </w:pPr>
      <w:r w:rsidRPr="007F062C">
        <w:rPr>
          <w:i/>
          <w:color w:val="4B5563"/>
          <w:sz w:val="17"/>
          <w:lang w:val="es-MX"/>
        </w:rPr>
        <w:t>Para el uso de tejidos, órganos, sangre, productos sanguíneos, fluidos corporales o líneas celulares de origen humano o de animales vertebrados.</w:t>
      </w:r>
    </w:p>
    <w:tbl>
      <w:tblPr>
        <w:tblW w:w="0" w:type="auto"/>
        <w:jc w:val="center"/>
        <w:tblLook w:val="04A0" w:firstRow="1" w:lastRow="0" w:firstColumn="1" w:lastColumn="0" w:noHBand="0" w:noVBand="1"/>
      </w:tblPr>
      <w:tblGrid>
        <w:gridCol w:w="10656"/>
      </w:tblGrid>
      <w:tr w:rsidR="00A167F7" w:rsidRPr="007F062C" w14:paraId="63A61F66" w14:textId="77777777">
        <w:trPr>
          <w:cantSplit/>
          <w:jc w:val="center"/>
        </w:trPr>
        <w:tc>
          <w:tcPr>
            <w:tcW w:w="10656" w:type="dxa"/>
            <w:tcBorders>
              <w:top w:val="single" w:sz="5" w:space="0" w:color="D9C6EA"/>
              <w:left w:val="single" w:sz="5" w:space="0" w:color="D9C6EA"/>
              <w:bottom w:val="single" w:sz="5" w:space="0" w:color="D9C6EA"/>
              <w:right w:val="single" w:sz="5" w:space="0" w:color="D9C6EA"/>
            </w:tcBorders>
            <w:shd w:val="clear" w:color="auto" w:fill="F3ECF8"/>
            <w:tcMar>
              <w:top w:w="80" w:type="dxa"/>
              <w:left w:w="120" w:type="dxa"/>
              <w:bottom w:w="80" w:type="dxa"/>
              <w:right w:w="120" w:type="dxa"/>
            </w:tcMar>
          </w:tcPr>
          <w:p w14:paraId="3DED9FF0" w14:textId="77777777" w:rsidR="007F062C" w:rsidRPr="007F062C" w:rsidRDefault="007F062C" w:rsidP="007F062C">
            <w:pPr>
              <w:spacing w:after="0"/>
              <w:rPr>
                <w:lang w:val="es-MX"/>
              </w:rPr>
            </w:pPr>
            <w:r w:rsidRPr="007F062C">
              <w:rPr>
                <w:lang w:val="es-MX"/>
              </w:rPr>
              <w:t>Instrucciones de llenado y entrega</w:t>
            </w:r>
          </w:p>
          <w:p w14:paraId="601D900E" w14:textId="77777777" w:rsidR="007F062C" w:rsidRPr="007F062C" w:rsidRDefault="007F062C" w:rsidP="007F062C">
            <w:pPr>
              <w:spacing w:after="0"/>
              <w:rPr>
                <w:lang w:val="es-MX"/>
              </w:rPr>
            </w:pPr>
            <w:r w:rsidRPr="007F062C">
              <w:rPr>
                <w:lang w:val="es-MX"/>
              </w:rPr>
              <w:t>Este formato es requerido para toda investigación que involucre tejidos frescos/congelados (incluyendo líneas celulares primarias y humanas), sangre, productos sanguíneos y fluidos corporales.</w:t>
            </w:r>
          </w:p>
          <w:p w14:paraId="692C4911" w14:textId="77777777" w:rsidR="007F062C" w:rsidRPr="007F062C" w:rsidRDefault="007F062C" w:rsidP="007F062C">
            <w:pPr>
              <w:spacing w:after="0"/>
              <w:rPr>
                <w:lang w:val="es-MX"/>
              </w:rPr>
            </w:pPr>
            <w:r w:rsidRPr="007F062C">
              <w:rPr>
                <w:lang w:val="es-MX"/>
              </w:rPr>
              <w:t>1.</w:t>
            </w:r>
            <w:r w:rsidRPr="007F062C">
              <w:rPr>
                <w:lang w:val="es-MX"/>
              </w:rPr>
              <w:tab/>
              <w:t>Interdependencia de formatos: este formulario complementa al Formato 6A, el cual debe ser completado obligatoriamente para todos los proyectos que usen los tejidos mencionados. Si la investigación involucra organismos vivos, asegúrese de completar también los formatos de Personas Participantes (Formato 4) o Animales Vertebrados (Formatos 5A o 5B).</w:t>
            </w:r>
          </w:p>
          <w:p w14:paraId="62FC052A" w14:textId="77777777" w:rsidR="007F062C" w:rsidRPr="007F062C" w:rsidRDefault="007F062C" w:rsidP="007F062C">
            <w:pPr>
              <w:spacing w:after="0"/>
              <w:rPr>
                <w:lang w:val="es-MX"/>
              </w:rPr>
            </w:pPr>
            <w:r w:rsidRPr="007F062C">
              <w:rPr>
                <w:lang w:val="es-MX"/>
              </w:rPr>
              <w:t>2.</w:t>
            </w:r>
            <w:r w:rsidRPr="007F062C">
              <w:rPr>
                <w:lang w:val="es-MX"/>
              </w:rPr>
              <w:tab/>
              <w:t>Responsable del llenado: el estudiante debe completar la primera sección. La segunda sección debe ser completada y firmada por el Científico Calificado.</w:t>
            </w:r>
          </w:p>
          <w:p w14:paraId="795EFCFD" w14:textId="77777777" w:rsidR="007F062C" w:rsidRPr="007F062C" w:rsidRDefault="007F062C" w:rsidP="007F062C">
            <w:pPr>
              <w:spacing w:after="0"/>
              <w:rPr>
                <w:lang w:val="es-MX"/>
              </w:rPr>
            </w:pPr>
            <w:r w:rsidRPr="007F062C">
              <w:rPr>
                <w:lang w:val="es-MX"/>
              </w:rPr>
              <w:t>3.</w:t>
            </w:r>
            <w:r w:rsidRPr="007F062C">
              <w:rPr>
                <w:lang w:val="es-MX"/>
              </w:rPr>
              <w:tab/>
              <w:t>Firma: se aceptan firmas autógrafas (impresa, firmada y escaneada) o firmas digitales/electrónicas pegadas en el espacio correspondiente.</w:t>
            </w:r>
          </w:p>
          <w:p w14:paraId="4C1C62DB" w14:textId="77777777" w:rsidR="007F062C" w:rsidRPr="007F062C" w:rsidRDefault="007F062C" w:rsidP="007F062C">
            <w:pPr>
              <w:spacing w:after="0"/>
              <w:rPr>
                <w:lang w:val="es-MX"/>
              </w:rPr>
            </w:pPr>
            <w:r w:rsidRPr="007F062C">
              <w:rPr>
                <w:lang w:val="es-MX"/>
              </w:rPr>
              <w:t>4.</w:t>
            </w:r>
            <w:r w:rsidRPr="007F062C">
              <w:rPr>
                <w:lang w:val="es-MX"/>
              </w:rPr>
              <w:tab/>
              <w:t>Formato: una vez integrado, guarden el archivo final exclusivamente en formato PDF.</w:t>
            </w:r>
          </w:p>
          <w:p w14:paraId="78094997" w14:textId="77777777" w:rsidR="007F062C" w:rsidRPr="007F062C" w:rsidRDefault="007F062C" w:rsidP="007F062C">
            <w:pPr>
              <w:spacing w:after="0"/>
              <w:rPr>
                <w:lang w:val="es-MX"/>
              </w:rPr>
            </w:pPr>
            <w:r w:rsidRPr="007F062C">
              <w:rPr>
                <w:lang w:val="es-MX"/>
              </w:rPr>
              <w:t>5.</w:t>
            </w:r>
            <w:r w:rsidRPr="007F062C">
              <w:rPr>
                <w:lang w:val="es-MX"/>
              </w:rPr>
              <w:tab/>
              <w:t>Entrega: suban el archivo PDF a la plataforma oficial del evento en la sección indicada.</w:t>
            </w:r>
          </w:p>
          <w:p w14:paraId="24FEF267" w14:textId="1759247D" w:rsidR="00A167F7" w:rsidRPr="007F062C" w:rsidRDefault="007F062C" w:rsidP="007F062C">
            <w:pPr>
              <w:spacing w:after="0"/>
              <w:rPr>
                <w:b/>
                <w:bCs/>
                <w:lang w:val="es-MX"/>
              </w:rPr>
            </w:pPr>
            <w:r w:rsidRPr="007F062C">
              <w:rPr>
                <w:b/>
                <w:bCs/>
                <w:lang w:val="es-MX"/>
              </w:rPr>
              <w:t>Borrar estas instrucciones antes de convertir a PDF.</w:t>
            </w:r>
          </w:p>
        </w:tc>
      </w:tr>
    </w:tbl>
    <w:p w14:paraId="770F7EEB" w14:textId="77777777" w:rsidR="00A167F7" w:rsidRPr="007F062C" w:rsidRDefault="00A167F7">
      <w:pPr>
        <w:spacing w:after="0"/>
        <w:rPr>
          <w:lang w:val="es-MX"/>
        </w:rPr>
      </w:pPr>
    </w:p>
    <w:tbl>
      <w:tblPr>
        <w:tblW w:w="0" w:type="auto"/>
        <w:jc w:val="center"/>
        <w:tblLayout w:type="fixed"/>
        <w:tblLook w:val="04A0" w:firstRow="1" w:lastRow="0" w:firstColumn="1" w:lastColumn="0" w:noHBand="0" w:noVBand="1"/>
      </w:tblPr>
      <w:tblGrid>
        <w:gridCol w:w="5256"/>
        <w:gridCol w:w="5304"/>
      </w:tblGrid>
      <w:tr w:rsidR="0094534C" w:rsidRPr="007A3B3C" w14:paraId="7A2A7ADE" w14:textId="77777777" w:rsidTr="00662C69">
        <w:trPr>
          <w:cantSplit/>
          <w:jc w:val="center"/>
        </w:trPr>
        <w:tc>
          <w:tcPr>
            <w:tcW w:w="10560" w:type="dxa"/>
            <w:gridSpan w:val="2"/>
            <w:tcBorders>
              <w:top w:val="single" w:sz="4" w:space="0" w:color="D1D5DB"/>
              <w:left w:val="single" w:sz="4" w:space="0" w:color="D1D5DB"/>
              <w:bottom w:val="single" w:sz="4" w:space="0" w:color="D1D5DB"/>
              <w:right w:val="single" w:sz="4" w:space="0" w:color="D1D5DB"/>
            </w:tcBorders>
            <w:tcMar>
              <w:top w:w="80" w:type="dxa"/>
              <w:left w:w="100" w:type="dxa"/>
              <w:bottom w:w="80" w:type="dxa"/>
              <w:right w:w="100" w:type="dxa"/>
            </w:tcMar>
            <w:vAlign w:val="center"/>
          </w:tcPr>
          <w:p w14:paraId="18A346B4" w14:textId="77777777" w:rsidR="0094534C" w:rsidRPr="007A3B3C" w:rsidRDefault="0094534C" w:rsidP="00233944">
            <w:pPr>
              <w:spacing w:after="0"/>
              <w:rPr>
                <w:lang w:val="es-MX"/>
              </w:rPr>
            </w:pPr>
            <w:r w:rsidRPr="007A3B3C">
              <w:rPr>
                <w:b/>
                <w:lang w:val="es-MX"/>
              </w:rPr>
              <w:t>Nombre del proyecto:</w:t>
            </w:r>
          </w:p>
          <w:p w14:paraId="4ADC22A9" w14:textId="77777777" w:rsidR="0094534C" w:rsidRPr="007A3B3C" w:rsidRDefault="0094534C" w:rsidP="00233944">
            <w:pPr>
              <w:spacing w:after="0"/>
              <w:rPr>
                <w:lang w:val="es-MX"/>
              </w:rPr>
            </w:pPr>
          </w:p>
        </w:tc>
      </w:tr>
      <w:tr w:rsidR="0094534C" w14:paraId="479174B0" w14:textId="77777777" w:rsidTr="00662C69">
        <w:trPr>
          <w:cantSplit/>
          <w:jc w:val="center"/>
        </w:trPr>
        <w:tc>
          <w:tcPr>
            <w:tcW w:w="5256" w:type="dxa"/>
            <w:tcBorders>
              <w:top w:val="single" w:sz="4" w:space="0" w:color="D1D5DB"/>
              <w:left w:val="single" w:sz="4" w:space="0" w:color="D1D5DB"/>
              <w:bottom w:val="single" w:sz="4" w:space="0" w:color="D1D5DB"/>
              <w:right w:val="single" w:sz="4" w:space="0" w:color="D1D5DB"/>
            </w:tcBorders>
            <w:tcMar>
              <w:top w:w="80" w:type="dxa"/>
              <w:left w:w="100" w:type="dxa"/>
              <w:bottom w:w="80" w:type="dxa"/>
              <w:right w:w="100" w:type="dxa"/>
            </w:tcMar>
            <w:vAlign w:val="center"/>
          </w:tcPr>
          <w:p w14:paraId="4AB88FCF" w14:textId="77777777" w:rsidR="0094534C" w:rsidRDefault="0094534C" w:rsidP="00233944">
            <w:pPr>
              <w:spacing w:after="0"/>
              <w:rPr>
                <w:b/>
              </w:rPr>
            </w:pPr>
            <w:proofErr w:type="spellStart"/>
            <w:r>
              <w:rPr>
                <w:b/>
              </w:rPr>
              <w:t>Categoría</w:t>
            </w:r>
            <w:proofErr w:type="spellEnd"/>
            <w:r>
              <w:rPr>
                <w:b/>
              </w:rPr>
              <w:t>:</w:t>
            </w:r>
          </w:p>
          <w:p w14:paraId="2571C71A" w14:textId="77777777" w:rsidR="0094534C" w:rsidRDefault="0094534C" w:rsidP="00233944">
            <w:pPr>
              <w:spacing w:after="0"/>
            </w:pPr>
          </w:p>
        </w:tc>
        <w:tc>
          <w:tcPr>
            <w:tcW w:w="5304" w:type="dxa"/>
            <w:tcBorders>
              <w:top w:val="single" w:sz="4" w:space="0" w:color="D1D5DB"/>
              <w:left w:val="single" w:sz="4" w:space="0" w:color="D1D5DB"/>
              <w:bottom w:val="single" w:sz="4" w:space="0" w:color="D1D5DB"/>
              <w:right w:val="single" w:sz="4" w:space="0" w:color="D1D5DB"/>
            </w:tcBorders>
            <w:tcMar>
              <w:top w:w="80" w:type="dxa"/>
              <w:left w:w="100" w:type="dxa"/>
              <w:bottom w:w="80" w:type="dxa"/>
              <w:right w:w="100" w:type="dxa"/>
            </w:tcMar>
            <w:vAlign w:val="center"/>
          </w:tcPr>
          <w:p w14:paraId="18EFEE30" w14:textId="77777777" w:rsidR="0094534C" w:rsidRDefault="0094534C" w:rsidP="00233944">
            <w:pPr>
              <w:spacing w:after="0"/>
            </w:pPr>
            <w:r>
              <w:rPr>
                <w:b/>
              </w:rPr>
              <w:t>Nivel:  □ Media Superior   □ Superior</w:t>
            </w:r>
            <w:r>
              <w:t xml:space="preserve"> ________________________________________</w:t>
            </w:r>
          </w:p>
        </w:tc>
      </w:tr>
      <w:tr w:rsidR="0094534C" w14:paraId="33F514AC" w14:textId="77777777" w:rsidTr="00662C69">
        <w:trPr>
          <w:cantSplit/>
          <w:jc w:val="center"/>
        </w:trPr>
        <w:tc>
          <w:tcPr>
            <w:tcW w:w="5256" w:type="dxa"/>
            <w:tcBorders>
              <w:top w:val="single" w:sz="4" w:space="0" w:color="D1D5DB"/>
              <w:left w:val="single" w:sz="4" w:space="0" w:color="D1D5DB"/>
              <w:bottom w:val="single" w:sz="4" w:space="0" w:color="D1D5DB"/>
              <w:right w:val="single" w:sz="4" w:space="0" w:color="D1D5DB"/>
            </w:tcBorders>
            <w:tcMar>
              <w:top w:w="80" w:type="dxa"/>
              <w:left w:w="100" w:type="dxa"/>
              <w:bottom w:w="80" w:type="dxa"/>
              <w:right w:w="100" w:type="dxa"/>
            </w:tcMar>
            <w:vAlign w:val="center"/>
          </w:tcPr>
          <w:p w14:paraId="32366831" w14:textId="77777777" w:rsidR="0094534C" w:rsidRDefault="0094534C" w:rsidP="00233944">
            <w:pPr>
              <w:spacing w:after="0"/>
              <w:rPr>
                <w:b/>
                <w:lang w:val="es-MX"/>
              </w:rPr>
            </w:pPr>
            <w:r w:rsidRPr="00AC7379">
              <w:rPr>
                <w:b/>
                <w:lang w:val="es-MX"/>
              </w:rPr>
              <w:t>Nombre</w:t>
            </w:r>
            <w:r>
              <w:rPr>
                <w:b/>
                <w:lang w:val="es-MX"/>
              </w:rPr>
              <w:t xml:space="preserve"> de líder del proyecto:</w:t>
            </w:r>
          </w:p>
          <w:p w14:paraId="6C47FAFC" w14:textId="77777777" w:rsidR="0094534C" w:rsidRPr="00AC7379" w:rsidRDefault="0094534C" w:rsidP="00233944">
            <w:pPr>
              <w:spacing w:after="0"/>
              <w:rPr>
                <w:lang w:val="es-MX"/>
              </w:rPr>
            </w:pPr>
          </w:p>
        </w:tc>
        <w:tc>
          <w:tcPr>
            <w:tcW w:w="5304" w:type="dxa"/>
            <w:tcBorders>
              <w:top w:val="single" w:sz="4" w:space="0" w:color="D1D5DB"/>
              <w:left w:val="single" w:sz="4" w:space="0" w:color="D1D5DB"/>
              <w:bottom w:val="single" w:sz="4" w:space="0" w:color="D1D5DB"/>
              <w:right w:val="single" w:sz="4" w:space="0" w:color="D1D5DB"/>
            </w:tcBorders>
            <w:tcMar>
              <w:top w:w="80" w:type="dxa"/>
              <w:left w:w="100" w:type="dxa"/>
              <w:bottom w:w="80" w:type="dxa"/>
              <w:right w:w="100" w:type="dxa"/>
            </w:tcMar>
            <w:vAlign w:val="center"/>
          </w:tcPr>
          <w:p w14:paraId="207497ED" w14:textId="77777777" w:rsidR="0094534C" w:rsidRDefault="0094534C" w:rsidP="00233944">
            <w:pPr>
              <w:spacing w:after="0"/>
            </w:pPr>
            <w:r>
              <w:rPr>
                <w:b/>
              </w:rPr>
              <w:t xml:space="preserve">Segundo </w:t>
            </w:r>
            <w:proofErr w:type="spellStart"/>
            <w:r>
              <w:rPr>
                <w:b/>
              </w:rPr>
              <w:t>Estudiante</w:t>
            </w:r>
            <w:proofErr w:type="spellEnd"/>
            <w:r>
              <w:rPr>
                <w:b/>
              </w:rPr>
              <w:t>:</w:t>
            </w:r>
            <w:r>
              <w:t xml:space="preserve"> ________________________________________</w:t>
            </w:r>
          </w:p>
        </w:tc>
      </w:tr>
      <w:tr w:rsidR="0094534C" w14:paraId="4EFB6C79" w14:textId="77777777" w:rsidTr="00662C69">
        <w:trPr>
          <w:cantSplit/>
          <w:jc w:val="center"/>
        </w:trPr>
        <w:tc>
          <w:tcPr>
            <w:tcW w:w="5256" w:type="dxa"/>
            <w:tcBorders>
              <w:top w:val="single" w:sz="4" w:space="0" w:color="D1D5DB"/>
              <w:left w:val="single" w:sz="4" w:space="0" w:color="D1D5DB"/>
              <w:bottom w:val="single" w:sz="4" w:space="0" w:color="D1D5DB"/>
              <w:right w:val="single" w:sz="4" w:space="0" w:color="D1D5DB"/>
            </w:tcBorders>
            <w:tcMar>
              <w:top w:w="80" w:type="dxa"/>
              <w:left w:w="100" w:type="dxa"/>
              <w:bottom w:w="80" w:type="dxa"/>
              <w:right w:w="100" w:type="dxa"/>
            </w:tcMar>
            <w:vAlign w:val="center"/>
          </w:tcPr>
          <w:p w14:paraId="5C26DF74" w14:textId="77777777" w:rsidR="0094534C" w:rsidRDefault="0094534C" w:rsidP="00233944">
            <w:pPr>
              <w:spacing w:after="0"/>
            </w:pPr>
            <w:proofErr w:type="spellStart"/>
            <w:r>
              <w:rPr>
                <w:b/>
              </w:rPr>
              <w:t>Tercer</w:t>
            </w:r>
            <w:proofErr w:type="spellEnd"/>
            <w:r>
              <w:rPr>
                <w:b/>
              </w:rPr>
              <w:t xml:space="preserve"> </w:t>
            </w:r>
            <w:proofErr w:type="spellStart"/>
            <w:r>
              <w:rPr>
                <w:b/>
              </w:rPr>
              <w:t>estudiante</w:t>
            </w:r>
            <w:proofErr w:type="spellEnd"/>
            <w:r>
              <w:rPr>
                <w:b/>
              </w:rPr>
              <w:t>:</w:t>
            </w:r>
            <w:r>
              <w:t xml:space="preserve"> ________________________________________</w:t>
            </w:r>
          </w:p>
        </w:tc>
        <w:tc>
          <w:tcPr>
            <w:tcW w:w="5304" w:type="dxa"/>
            <w:tcBorders>
              <w:top w:val="single" w:sz="4" w:space="0" w:color="D1D5DB"/>
              <w:left w:val="single" w:sz="4" w:space="0" w:color="D1D5DB"/>
              <w:bottom w:val="single" w:sz="4" w:space="0" w:color="D1D5DB"/>
              <w:right w:val="single" w:sz="4" w:space="0" w:color="D1D5DB"/>
            </w:tcBorders>
            <w:tcMar>
              <w:top w:w="80" w:type="dxa"/>
              <w:left w:w="100" w:type="dxa"/>
              <w:bottom w:w="80" w:type="dxa"/>
              <w:right w:w="100" w:type="dxa"/>
            </w:tcMar>
            <w:vAlign w:val="center"/>
          </w:tcPr>
          <w:p w14:paraId="5A573E3B" w14:textId="77777777" w:rsidR="0094534C" w:rsidRDefault="0094534C" w:rsidP="00233944">
            <w:pPr>
              <w:spacing w:after="0" w:line="276" w:lineRule="auto"/>
              <w:rPr>
                <w:b/>
              </w:rPr>
            </w:pPr>
            <w:proofErr w:type="spellStart"/>
            <w:r>
              <w:rPr>
                <w:b/>
              </w:rPr>
              <w:t>Asesor</w:t>
            </w:r>
            <w:proofErr w:type="spellEnd"/>
            <w:r>
              <w:rPr>
                <w:b/>
              </w:rPr>
              <w:t xml:space="preserve"> (a):</w:t>
            </w:r>
          </w:p>
          <w:p w14:paraId="5FFB3626" w14:textId="77777777" w:rsidR="0094534C" w:rsidRDefault="0094534C" w:rsidP="00233944">
            <w:pPr>
              <w:spacing w:after="0" w:line="276" w:lineRule="auto"/>
            </w:pPr>
            <w:proofErr w:type="spellStart"/>
            <w:r>
              <w:t>Teléfono</w:t>
            </w:r>
            <w:proofErr w:type="spellEnd"/>
            <w:r>
              <w:t>:</w:t>
            </w:r>
          </w:p>
          <w:p w14:paraId="43592C0B" w14:textId="77777777" w:rsidR="0094534C" w:rsidRDefault="0094534C" w:rsidP="00233944">
            <w:pPr>
              <w:spacing w:after="0" w:line="276" w:lineRule="auto"/>
            </w:pPr>
            <w:r>
              <w:t>Correo:</w:t>
            </w:r>
          </w:p>
        </w:tc>
      </w:tr>
    </w:tbl>
    <w:p w14:paraId="40B9C08D" w14:textId="02C4FC61" w:rsidR="0058687B" w:rsidRDefault="009373C1" w:rsidP="0058687B">
      <w:pPr>
        <w:pStyle w:val="Ttulo1"/>
        <w:spacing w:before="100" w:after="40"/>
        <w:rPr>
          <w:lang w:val="es-MX"/>
        </w:rPr>
      </w:pPr>
      <w:r w:rsidRPr="009373C1">
        <w:rPr>
          <w:lang w:val="es-MX"/>
        </w:rPr>
        <w:t>Para ser completado por el (la) estudiante líder:</w:t>
      </w:r>
    </w:p>
    <w:p w14:paraId="1DAF35F7" w14:textId="77777777" w:rsidR="0058687B" w:rsidRPr="0058687B" w:rsidRDefault="0058687B" w:rsidP="0058687B">
      <w:pPr>
        <w:rPr>
          <w:lang w:val="es-MX"/>
        </w:rPr>
      </w:pPr>
    </w:p>
    <w:p w14:paraId="5F164E9C" w14:textId="77777777" w:rsidR="0058687B" w:rsidRDefault="0058687B" w:rsidP="0058687B">
      <w:pPr>
        <w:spacing w:after="40"/>
      </w:pPr>
      <w:r w:rsidRPr="00F4340A">
        <w:rPr>
          <w:rFonts w:cs="Arial"/>
          <w:sz w:val="20"/>
          <w:szCs w:val="20"/>
          <w:lang w:val="es-ES"/>
        </w:rPr>
        <w:t>1.  ¿Qué tejido de animal vertebrado será utilizado en este estudio? Marcar todos los que apliquen</w:t>
      </w:r>
      <w:r>
        <w:rPr>
          <w:rFonts w:cs="Arial"/>
          <w:sz w:val="20"/>
          <w:szCs w:val="20"/>
          <w:lang w:val="es-ES"/>
        </w:rPr>
        <w:t>:</w:t>
      </w:r>
    </w:p>
    <w:p w14:paraId="22990FE7" w14:textId="77777777" w:rsidR="00662C69" w:rsidRPr="00662C69" w:rsidRDefault="00662C69" w:rsidP="002201F5">
      <w:pPr>
        <w:spacing w:after="0"/>
      </w:pPr>
    </w:p>
    <w:tbl>
      <w:tblPr>
        <w:tblW w:w="0" w:type="auto"/>
        <w:jc w:val="center"/>
        <w:tblLook w:val="04A0" w:firstRow="1" w:lastRow="0" w:firstColumn="1" w:lastColumn="0" w:noHBand="0" w:noVBand="1"/>
      </w:tblPr>
      <w:tblGrid>
        <w:gridCol w:w="677"/>
        <w:gridCol w:w="9998"/>
      </w:tblGrid>
      <w:tr w:rsidR="00760692" w:rsidRPr="009373C1" w14:paraId="6CF77803" w14:textId="77777777" w:rsidTr="00953E54">
        <w:trPr>
          <w:cantSplit/>
          <w:jc w:val="center"/>
        </w:trPr>
        <w:tc>
          <w:tcPr>
            <w:tcW w:w="677" w:type="dxa"/>
            <w:tcBorders>
              <w:top w:val="single" w:sz="4" w:space="0" w:color="D1D5DB"/>
              <w:left w:val="single" w:sz="4" w:space="0" w:color="D1D5DB"/>
              <w:bottom w:val="single" w:sz="4" w:space="0" w:color="D1D5DB"/>
              <w:right w:val="single" w:sz="4" w:space="0" w:color="D1D5DB"/>
            </w:tcBorders>
          </w:tcPr>
          <w:p w14:paraId="0489D6BE" w14:textId="77777777" w:rsidR="00760692" w:rsidRPr="009373C1" w:rsidRDefault="00760692">
            <w:pPr>
              <w:spacing w:after="0"/>
              <w:rPr>
                <w:lang w:val="es-MX"/>
              </w:rPr>
            </w:pPr>
          </w:p>
        </w:tc>
        <w:tc>
          <w:tcPr>
            <w:tcW w:w="9998" w:type="dxa"/>
            <w:tcBorders>
              <w:top w:val="single" w:sz="4" w:space="0" w:color="D1D5DB"/>
              <w:left w:val="single" w:sz="4" w:space="0" w:color="D1D5DB"/>
              <w:bottom w:val="single" w:sz="4" w:space="0" w:color="D1D5DB"/>
              <w:right w:val="single" w:sz="4" w:space="0" w:color="D1D5DB"/>
            </w:tcBorders>
            <w:tcMar>
              <w:top w:w="90" w:type="dxa"/>
              <w:left w:w="110" w:type="dxa"/>
              <w:bottom w:w="90" w:type="dxa"/>
              <w:right w:w="110" w:type="dxa"/>
            </w:tcMar>
          </w:tcPr>
          <w:p w14:paraId="3E15FF7F" w14:textId="56A37EC4" w:rsidR="00760692" w:rsidRPr="009373C1" w:rsidRDefault="00410285">
            <w:pPr>
              <w:spacing w:after="0"/>
              <w:rPr>
                <w:lang w:val="es-MX"/>
              </w:rPr>
            </w:pPr>
            <w:r w:rsidRPr="00F4340A">
              <w:rPr>
                <w:rFonts w:cs="Arial"/>
                <w:sz w:val="20"/>
                <w:szCs w:val="20"/>
                <w:lang w:val="es-ES"/>
              </w:rPr>
              <w:t>Muestra tejido congelado o fresco</w:t>
            </w:r>
          </w:p>
        </w:tc>
      </w:tr>
      <w:tr w:rsidR="00662C69" w:rsidRPr="009373C1" w14:paraId="66E7DF95" w14:textId="77777777" w:rsidTr="00953E54">
        <w:trPr>
          <w:cantSplit/>
          <w:jc w:val="center"/>
        </w:trPr>
        <w:tc>
          <w:tcPr>
            <w:tcW w:w="677" w:type="dxa"/>
            <w:tcBorders>
              <w:top w:val="single" w:sz="4" w:space="0" w:color="D1D5DB"/>
              <w:left w:val="single" w:sz="4" w:space="0" w:color="D1D5DB"/>
              <w:bottom w:val="single" w:sz="4" w:space="0" w:color="D1D5DB"/>
              <w:right w:val="single" w:sz="4" w:space="0" w:color="D1D5DB"/>
            </w:tcBorders>
          </w:tcPr>
          <w:p w14:paraId="5F7B047C" w14:textId="77777777" w:rsidR="00662C69" w:rsidRPr="009373C1" w:rsidRDefault="00662C69">
            <w:pPr>
              <w:spacing w:after="0"/>
              <w:rPr>
                <w:lang w:val="es-MX"/>
              </w:rPr>
            </w:pPr>
          </w:p>
        </w:tc>
        <w:tc>
          <w:tcPr>
            <w:tcW w:w="9998" w:type="dxa"/>
            <w:tcBorders>
              <w:top w:val="single" w:sz="4" w:space="0" w:color="D1D5DB"/>
              <w:left w:val="single" w:sz="4" w:space="0" w:color="D1D5DB"/>
              <w:bottom w:val="single" w:sz="4" w:space="0" w:color="D1D5DB"/>
              <w:right w:val="single" w:sz="4" w:space="0" w:color="D1D5DB"/>
            </w:tcBorders>
            <w:tcMar>
              <w:top w:w="90" w:type="dxa"/>
              <w:left w:w="110" w:type="dxa"/>
              <w:bottom w:w="90" w:type="dxa"/>
              <w:right w:w="110" w:type="dxa"/>
            </w:tcMar>
          </w:tcPr>
          <w:p w14:paraId="0D67EC7B" w14:textId="01348FED" w:rsidR="00662C69" w:rsidRPr="009373C1" w:rsidRDefault="00BA69F6">
            <w:pPr>
              <w:spacing w:after="0"/>
              <w:rPr>
                <w:lang w:val="es-MX"/>
              </w:rPr>
            </w:pPr>
            <w:r w:rsidRPr="00F4340A">
              <w:rPr>
                <w:rFonts w:cs="Arial"/>
                <w:sz w:val="20"/>
                <w:szCs w:val="20"/>
                <w:lang w:val="es-ES"/>
              </w:rPr>
              <w:t>Órgano fresco o cualquier parte del cuerpo</w:t>
            </w:r>
          </w:p>
        </w:tc>
      </w:tr>
      <w:tr w:rsidR="00662C69" w:rsidRPr="009373C1" w14:paraId="319FB42F" w14:textId="77777777" w:rsidTr="00953E54">
        <w:trPr>
          <w:cantSplit/>
          <w:jc w:val="center"/>
        </w:trPr>
        <w:tc>
          <w:tcPr>
            <w:tcW w:w="677" w:type="dxa"/>
            <w:tcBorders>
              <w:top w:val="single" w:sz="4" w:space="0" w:color="D1D5DB"/>
              <w:left w:val="single" w:sz="4" w:space="0" w:color="D1D5DB"/>
              <w:bottom w:val="single" w:sz="4" w:space="0" w:color="D1D5DB"/>
              <w:right w:val="single" w:sz="4" w:space="0" w:color="D1D5DB"/>
            </w:tcBorders>
          </w:tcPr>
          <w:p w14:paraId="44B98E41" w14:textId="77777777" w:rsidR="00662C69" w:rsidRPr="009373C1" w:rsidRDefault="00662C69">
            <w:pPr>
              <w:spacing w:after="0"/>
              <w:rPr>
                <w:lang w:val="es-MX"/>
              </w:rPr>
            </w:pPr>
          </w:p>
        </w:tc>
        <w:tc>
          <w:tcPr>
            <w:tcW w:w="9998" w:type="dxa"/>
            <w:tcBorders>
              <w:top w:val="single" w:sz="4" w:space="0" w:color="D1D5DB"/>
              <w:left w:val="single" w:sz="4" w:space="0" w:color="D1D5DB"/>
              <w:bottom w:val="single" w:sz="4" w:space="0" w:color="D1D5DB"/>
              <w:right w:val="single" w:sz="4" w:space="0" w:color="D1D5DB"/>
            </w:tcBorders>
            <w:tcMar>
              <w:top w:w="90" w:type="dxa"/>
              <w:left w:w="110" w:type="dxa"/>
              <w:bottom w:w="90" w:type="dxa"/>
              <w:right w:w="110" w:type="dxa"/>
            </w:tcMar>
          </w:tcPr>
          <w:p w14:paraId="1D93292F" w14:textId="463B52A3" w:rsidR="00662C69" w:rsidRPr="009373C1" w:rsidRDefault="00FD26B8">
            <w:pPr>
              <w:spacing w:after="0"/>
              <w:rPr>
                <w:lang w:val="es-MX"/>
              </w:rPr>
            </w:pPr>
            <w:r w:rsidRPr="00F4340A">
              <w:rPr>
                <w:rFonts w:cs="Arial"/>
                <w:sz w:val="20"/>
                <w:szCs w:val="20"/>
                <w:lang w:val="es-ES"/>
              </w:rPr>
              <w:t>Sangre</w:t>
            </w:r>
          </w:p>
        </w:tc>
      </w:tr>
      <w:tr w:rsidR="00662C69" w:rsidRPr="009373C1" w14:paraId="49C5EFC5" w14:textId="77777777" w:rsidTr="00953E54">
        <w:trPr>
          <w:cantSplit/>
          <w:jc w:val="center"/>
        </w:trPr>
        <w:tc>
          <w:tcPr>
            <w:tcW w:w="677" w:type="dxa"/>
            <w:tcBorders>
              <w:top w:val="single" w:sz="4" w:space="0" w:color="D1D5DB"/>
              <w:left w:val="single" w:sz="4" w:space="0" w:color="D1D5DB"/>
              <w:bottom w:val="single" w:sz="4" w:space="0" w:color="D1D5DB"/>
              <w:right w:val="single" w:sz="4" w:space="0" w:color="D1D5DB"/>
            </w:tcBorders>
          </w:tcPr>
          <w:p w14:paraId="4B76225E" w14:textId="77777777" w:rsidR="00662C69" w:rsidRPr="009373C1" w:rsidRDefault="00662C69">
            <w:pPr>
              <w:spacing w:after="0"/>
              <w:rPr>
                <w:lang w:val="es-MX"/>
              </w:rPr>
            </w:pPr>
          </w:p>
        </w:tc>
        <w:tc>
          <w:tcPr>
            <w:tcW w:w="9998" w:type="dxa"/>
            <w:tcBorders>
              <w:top w:val="single" w:sz="4" w:space="0" w:color="D1D5DB"/>
              <w:left w:val="single" w:sz="4" w:space="0" w:color="D1D5DB"/>
              <w:bottom w:val="single" w:sz="4" w:space="0" w:color="D1D5DB"/>
              <w:right w:val="single" w:sz="4" w:space="0" w:color="D1D5DB"/>
            </w:tcBorders>
            <w:tcMar>
              <w:top w:w="90" w:type="dxa"/>
              <w:left w:w="110" w:type="dxa"/>
              <w:bottom w:w="90" w:type="dxa"/>
              <w:right w:w="110" w:type="dxa"/>
            </w:tcMar>
          </w:tcPr>
          <w:p w14:paraId="0E1153BB" w14:textId="25344B7F" w:rsidR="00662C69" w:rsidRPr="009373C1" w:rsidRDefault="001C0FBF">
            <w:pPr>
              <w:spacing w:after="0"/>
              <w:rPr>
                <w:lang w:val="es-MX"/>
              </w:rPr>
            </w:pPr>
            <w:r w:rsidRPr="00F4340A">
              <w:rPr>
                <w:rFonts w:cs="Arial"/>
                <w:sz w:val="20"/>
                <w:szCs w:val="20"/>
                <w:lang w:val="es-ES"/>
              </w:rPr>
              <w:t>Fluidos corporales</w:t>
            </w:r>
          </w:p>
        </w:tc>
      </w:tr>
      <w:tr w:rsidR="00662C69" w:rsidRPr="009373C1" w14:paraId="5F32F284" w14:textId="77777777" w:rsidTr="00953E54">
        <w:trPr>
          <w:cantSplit/>
          <w:jc w:val="center"/>
        </w:trPr>
        <w:tc>
          <w:tcPr>
            <w:tcW w:w="677" w:type="dxa"/>
            <w:tcBorders>
              <w:top w:val="single" w:sz="4" w:space="0" w:color="D1D5DB"/>
              <w:left w:val="single" w:sz="4" w:space="0" w:color="D1D5DB"/>
              <w:bottom w:val="single" w:sz="4" w:space="0" w:color="D1D5DB"/>
              <w:right w:val="single" w:sz="4" w:space="0" w:color="D1D5DB"/>
            </w:tcBorders>
          </w:tcPr>
          <w:p w14:paraId="0385BA66" w14:textId="77777777" w:rsidR="00662C69" w:rsidRPr="009373C1" w:rsidRDefault="00662C69">
            <w:pPr>
              <w:spacing w:after="0"/>
              <w:rPr>
                <w:lang w:val="es-MX"/>
              </w:rPr>
            </w:pPr>
          </w:p>
        </w:tc>
        <w:tc>
          <w:tcPr>
            <w:tcW w:w="9998" w:type="dxa"/>
            <w:tcBorders>
              <w:top w:val="single" w:sz="4" w:space="0" w:color="D1D5DB"/>
              <w:left w:val="single" w:sz="4" w:space="0" w:color="D1D5DB"/>
              <w:bottom w:val="single" w:sz="4" w:space="0" w:color="D1D5DB"/>
              <w:right w:val="single" w:sz="4" w:space="0" w:color="D1D5DB"/>
            </w:tcBorders>
            <w:tcMar>
              <w:top w:w="90" w:type="dxa"/>
              <w:left w:w="110" w:type="dxa"/>
              <w:bottom w:w="90" w:type="dxa"/>
              <w:right w:w="110" w:type="dxa"/>
            </w:tcMar>
          </w:tcPr>
          <w:p w14:paraId="3C4C8910" w14:textId="297CD5F3" w:rsidR="00662C69" w:rsidRPr="009373C1" w:rsidRDefault="002F71CF">
            <w:pPr>
              <w:spacing w:after="0"/>
              <w:rPr>
                <w:lang w:val="es-MX"/>
              </w:rPr>
            </w:pPr>
            <w:r w:rsidRPr="00F4340A">
              <w:rPr>
                <w:rFonts w:cs="Arial"/>
                <w:sz w:val="20"/>
                <w:szCs w:val="20"/>
                <w:lang w:val="es-ES"/>
              </w:rPr>
              <w:t>Células Primarias/cultivo de tejidos</w:t>
            </w:r>
          </w:p>
        </w:tc>
      </w:tr>
      <w:tr w:rsidR="002F71CF" w:rsidRPr="009373C1" w14:paraId="23AFD343" w14:textId="77777777" w:rsidTr="00953E54">
        <w:trPr>
          <w:cantSplit/>
          <w:jc w:val="center"/>
        </w:trPr>
        <w:tc>
          <w:tcPr>
            <w:tcW w:w="677" w:type="dxa"/>
            <w:tcBorders>
              <w:top w:val="single" w:sz="4" w:space="0" w:color="D1D5DB"/>
              <w:left w:val="single" w:sz="4" w:space="0" w:color="D1D5DB"/>
              <w:bottom w:val="single" w:sz="4" w:space="0" w:color="D1D5DB"/>
              <w:right w:val="single" w:sz="4" w:space="0" w:color="D1D5DB"/>
            </w:tcBorders>
          </w:tcPr>
          <w:p w14:paraId="1CEB992D" w14:textId="77777777" w:rsidR="002F71CF" w:rsidRPr="009373C1" w:rsidRDefault="002F71CF">
            <w:pPr>
              <w:spacing w:after="0"/>
              <w:rPr>
                <w:lang w:val="es-MX"/>
              </w:rPr>
            </w:pPr>
          </w:p>
        </w:tc>
        <w:tc>
          <w:tcPr>
            <w:tcW w:w="9998" w:type="dxa"/>
            <w:tcBorders>
              <w:top w:val="single" w:sz="4" w:space="0" w:color="D1D5DB"/>
              <w:left w:val="single" w:sz="4" w:space="0" w:color="D1D5DB"/>
              <w:bottom w:val="single" w:sz="4" w:space="0" w:color="D1D5DB"/>
              <w:right w:val="single" w:sz="4" w:space="0" w:color="D1D5DB"/>
            </w:tcBorders>
            <w:tcMar>
              <w:top w:w="90" w:type="dxa"/>
              <w:left w:w="110" w:type="dxa"/>
              <w:bottom w:w="90" w:type="dxa"/>
              <w:right w:w="110" w:type="dxa"/>
            </w:tcMar>
          </w:tcPr>
          <w:p w14:paraId="15601FC7" w14:textId="6098A622" w:rsidR="002F71CF" w:rsidRPr="00F4340A" w:rsidRDefault="00627F71">
            <w:pPr>
              <w:spacing w:after="0"/>
              <w:rPr>
                <w:rFonts w:cs="Arial"/>
                <w:sz w:val="20"/>
                <w:szCs w:val="20"/>
                <w:lang w:val="es-ES"/>
              </w:rPr>
            </w:pPr>
            <w:r w:rsidRPr="00F4340A">
              <w:rPr>
                <w:rFonts w:cs="Arial"/>
                <w:sz w:val="20"/>
                <w:szCs w:val="20"/>
                <w:lang w:val="es-ES"/>
              </w:rPr>
              <w:t>Líneas celulares de humanos u otros primates.</w:t>
            </w:r>
          </w:p>
        </w:tc>
      </w:tr>
    </w:tbl>
    <w:p w14:paraId="3FBEFA03" w14:textId="77777777" w:rsidR="006D5E28" w:rsidRDefault="006D5E28" w:rsidP="006D5E28">
      <w:pPr>
        <w:spacing w:line="276" w:lineRule="auto"/>
        <w:jc w:val="both"/>
        <w:rPr>
          <w:rFonts w:cs="Arial"/>
          <w:sz w:val="20"/>
          <w:szCs w:val="20"/>
          <w:lang w:val="es-ES"/>
        </w:rPr>
      </w:pPr>
    </w:p>
    <w:p w14:paraId="4606A9CD" w14:textId="77777777" w:rsidR="0058687B" w:rsidRPr="00F4340A" w:rsidRDefault="0058687B" w:rsidP="006D5E28">
      <w:pPr>
        <w:spacing w:line="276" w:lineRule="auto"/>
        <w:jc w:val="both"/>
        <w:rPr>
          <w:rFonts w:cs="Arial"/>
          <w:sz w:val="20"/>
          <w:szCs w:val="20"/>
          <w:lang w:val="es-ES"/>
        </w:rPr>
      </w:pPr>
    </w:p>
    <w:p w14:paraId="7A968819" w14:textId="4A80734D" w:rsidR="006D5E28" w:rsidRPr="006D5E28" w:rsidRDefault="006D5E28" w:rsidP="006D5E28">
      <w:pPr>
        <w:spacing w:line="276" w:lineRule="auto"/>
        <w:jc w:val="both"/>
        <w:rPr>
          <w:rFonts w:cs="Arial"/>
          <w:sz w:val="20"/>
          <w:szCs w:val="20"/>
          <w:lang w:val="es-ES"/>
        </w:rPr>
      </w:pPr>
      <w:r w:rsidRPr="00F4340A">
        <w:rPr>
          <w:rFonts w:cs="Arial"/>
          <w:sz w:val="20"/>
          <w:szCs w:val="20"/>
          <w:lang w:val="es-ES"/>
        </w:rPr>
        <w:t>2. ¿Dónde se obtendrán los tejidos? Si se usa una línea celular establecida incluye referencia y número de catálog</w:t>
      </w:r>
      <w:r w:rsidR="00297164">
        <w:rPr>
          <w:rFonts w:cs="Arial"/>
          <w:sz w:val="20"/>
          <w:szCs w:val="20"/>
          <w:lang w:val="es-ES"/>
        </w:rPr>
        <w:t>o.</w:t>
      </w:r>
    </w:p>
    <w:p w14:paraId="6CF0D880" w14:textId="77777777" w:rsidR="0099437E" w:rsidRDefault="0099437E" w:rsidP="0099437E">
      <w:pPr>
        <w:spacing w:line="276" w:lineRule="auto"/>
        <w:jc w:val="both"/>
        <w:rPr>
          <w:rFonts w:cs="Arial"/>
          <w:b/>
          <w:sz w:val="20"/>
          <w:szCs w:val="20"/>
          <w:lang w:val="es-ES"/>
        </w:rPr>
      </w:pPr>
    </w:p>
    <w:p w14:paraId="3DD95227" w14:textId="77777777" w:rsidR="0099437E" w:rsidRDefault="0099437E" w:rsidP="0099437E">
      <w:pPr>
        <w:spacing w:line="276" w:lineRule="auto"/>
        <w:jc w:val="both"/>
        <w:rPr>
          <w:rFonts w:cs="Arial"/>
          <w:b/>
          <w:sz w:val="20"/>
          <w:szCs w:val="20"/>
          <w:lang w:val="es-ES"/>
        </w:rPr>
      </w:pPr>
    </w:p>
    <w:p w14:paraId="689151D3" w14:textId="77777777" w:rsidR="0099437E" w:rsidRDefault="0099437E" w:rsidP="0099437E">
      <w:pPr>
        <w:spacing w:line="276" w:lineRule="auto"/>
        <w:jc w:val="both"/>
        <w:rPr>
          <w:rFonts w:cs="Arial"/>
          <w:b/>
          <w:sz w:val="20"/>
          <w:szCs w:val="20"/>
          <w:lang w:val="es-ES"/>
        </w:rPr>
      </w:pPr>
    </w:p>
    <w:p w14:paraId="648D2BBA" w14:textId="46C78205" w:rsidR="00A167F7" w:rsidRPr="0099437E" w:rsidRDefault="0099437E" w:rsidP="0099437E">
      <w:pPr>
        <w:spacing w:line="276" w:lineRule="auto"/>
        <w:jc w:val="both"/>
        <w:rPr>
          <w:rFonts w:asciiTheme="majorHAnsi" w:eastAsiaTheme="majorEastAsia" w:hAnsiTheme="majorHAnsi" w:cstheme="majorBidi"/>
          <w:b/>
          <w:bCs/>
          <w:color w:val="6A1B9A"/>
          <w:sz w:val="23"/>
          <w:szCs w:val="28"/>
        </w:rPr>
      </w:pPr>
      <w:r w:rsidRPr="0099437E">
        <w:rPr>
          <w:rFonts w:asciiTheme="majorHAnsi" w:eastAsiaTheme="majorEastAsia" w:hAnsiTheme="majorHAnsi" w:cstheme="majorBidi"/>
          <w:b/>
          <w:bCs/>
          <w:color w:val="6A1B9A"/>
          <w:sz w:val="23"/>
          <w:szCs w:val="28"/>
        </w:rPr>
        <w:t xml:space="preserve">Para ser completado por el (la) </w:t>
      </w:r>
      <w:proofErr w:type="spellStart"/>
      <w:r w:rsidRPr="0099437E">
        <w:rPr>
          <w:rFonts w:asciiTheme="majorHAnsi" w:eastAsiaTheme="majorEastAsia" w:hAnsiTheme="majorHAnsi" w:cstheme="majorBidi"/>
          <w:b/>
          <w:bCs/>
          <w:color w:val="6A1B9A"/>
          <w:sz w:val="23"/>
          <w:szCs w:val="28"/>
        </w:rPr>
        <w:t>Científico</w:t>
      </w:r>
      <w:proofErr w:type="spellEnd"/>
      <w:r w:rsidRPr="0099437E">
        <w:rPr>
          <w:rFonts w:asciiTheme="majorHAnsi" w:eastAsiaTheme="majorEastAsia" w:hAnsiTheme="majorHAnsi" w:cstheme="majorBidi"/>
          <w:b/>
          <w:bCs/>
          <w:color w:val="6A1B9A"/>
          <w:sz w:val="23"/>
          <w:szCs w:val="28"/>
        </w:rPr>
        <w:t xml:space="preserve">(a) </w:t>
      </w:r>
      <w:proofErr w:type="spellStart"/>
      <w:r w:rsidRPr="0099437E">
        <w:rPr>
          <w:rFonts w:asciiTheme="majorHAnsi" w:eastAsiaTheme="majorEastAsia" w:hAnsiTheme="majorHAnsi" w:cstheme="majorBidi"/>
          <w:b/>
          <w:bCs/>
          <w:color w:val="6A1B9A"/>
          <w:sz w:val="23"/>
          <w:szCs w:val="28"/>
        </w:rPr>
        <w:t>Calificado</w:t>
      </w:r>
      <w:proofErr w:type="spellEnd"/>
      <w:r w:rsidRPr="0099437E">
        <w:rPr>
          <w:rFonts w:asciiTheme="majorHAnsi" w:eastAsiaTheme="majorEastAsia" w:hAnsiTheme="majorHAnsi" w:cstheme="majorBidi"/>
          <w:b/>
          <w:bCs/>
          <w:color w:val="6A1B9A"/>
          <w:sz w:val="23"/>
          <w:szCs w:val="28"/>
        </w:rPr>
        <w:t>(a):</w:t>
      </w:r>
    </w:p>
    <w:tbl>
      <w:tblPr>
        <w:tblW w:w="0" w:type="auto"/>
        <w:jc w:val="center"/>
        <w:tblLook w:val="04A0" w:firstRow="1" w:lastRow="0" w:firstColumn="1" w:lastColumn="0" w:noHBand="0" w:noVBand="1"/>
      </w:tblPr>
      <w:tblGrid>
        <w:gridCol w:w="10656"/>
      </w:tblGrid>
      <w:tr w:rsidR="00A167F7" w:rsidRPr="0058687B" w14:paraId="490079BE" w14:textId="77777777">
        <w:trPr>
          <w:cantSplit/>
          <w:jc w:val="center"/>
        </w:trPr>
        <w:tc>
          <w:tcPr>
            <w:tcW w:w="10656" w:type="dxa"/>
            <w:tcBorders>
              <w:top w:val="single" w:sz="4" w:space="0" w:color="D1D5DB"/>
              <w:left w:val="single" w:sz="4" w:space="0" w:color="D1D5DB"/>
              <w:bottom w:val="single" w:sz="4" w:space="0" w:color="D1D5DB"/>
              <w:right w:val="single" w:sz="4" w:space="0" w:color="D1D5DB"/>
            </w:tcBorders>
            <w:tcMar>
              <w:top w:w="90" w:type="dxa"/>
              <w:left w:w="110" w:type="dxa"/>
              <w:bottom w:w="90" w:type="dxa"/>
              <w:right w:w="110" w:type="dxa"/>
            </w:tcMar>
          </w:tcPr>
          <w:p w14:paraId="3522AF79" w14:textId="4818433D" w:rsidR="0058687B" w:rsidRPr="00F4340A" w:rsidRDefault="0058687B" w:rsidP="0058687B">
            <w:pPr>
              <w:spacing w:line="276" w:lineRule="auto"/>
              <w:jc w:val="both"/>
              <w:rPr>
                <w:rFonts w:cs="Arial"/>
                <w:sz w:val="20"/>
                <w:szCs w:val="20"/>
                <w:lang w:val="es-ES"/>
              </w:rPr>
            </w:pPr>
            <w:proofErr w:type="gramStart"/>
            <w:r w:rsidRPr="00F4340A">
              <w:rPr>
                <w:rFonts w:cs="Arial"/>
                <w:sz w:val="20"/>
                <w:szCs w:val="20"/>
                <w:lang w:val="es-ES"/>
              </w:rPr>
              <w:t>[  ]</w:t>
            </w:r>
            <w:proofErr w:type="gramEnd"/>
            <w:r w:rsidRPr="00F4340A">
              <w:rPr>
                <w:rFonts w:cs="Arial"/>
                <w:sz w:val="20"/>
                <w:szCs w:val="20"/>
                <w:lang w:val="es-ES"/>
              </w:rPr>
              <w:t xml:space="preserve"> Verific</w:t>
            </w:r>
            <w:r>
              <w:rPr>
                <w:rFonts w:cs="Arial"/>
                <w:sz w:val="20"/>
                <w:szCs w:val="20"/>
                <w:lang w:val="es-ES"/>
              </w:rPr>
              <w:t>o</w:t>
            </w:r>
            <w:r w:rsidRPr="00F4340A">
              <w:rPr>
                <w:rFonts w:cs="Arial"/>
                <w:sz w:val="20"/>
                <w:szCs w:val="20"/>
                <w:lang w:val="es-ES"/>
              </w:rPr>
              <w:t xml:space="preserve"> que el (la)/los(as) estudiante(s) trabajará(n) solemnemente con órganos, tejidos, cultivos o células que serán asignados a él por mí o personal a mi cargo; y </w:t>
            </w:r>
            <w:proofErr w:type="gramStart"/>
            <w:r w:rsidRPr="00F4340A">
              <w:rPr>
                <w:rFonts w:cs="Arial"/>
                <w:sz w:val="20"/>
                <w:szCs w:val="20"/>
                <w:lang w:val="es-ES"/>
              </w:rPr>
              <w:t>que</w:t>
            </w:r>
            <w:proofErr w:type="gramEnd"/>
            <w:r w:rsidRPr="00F4340A">
              <w:rPr>
                <w:rFonts w:cs="Arial"/>
                <w:sz w:val="20"/>
                <w:szCs w:val="20"/>
                <w:lang w:val="es-ES"/>
              </w:rPr>
              <w:t xml:space="preserve"> si los animales vertebrados fuesen sacrificados, serán sacrificados por propósitos distintos a la investigación del estudiante y,</w:t>
            </w:r>
          </w:p>
          <w:p w14:paraId="0EB27553" w14:textId="77777777" w:rsidR="0058687B" w:rsidRPr="00F4340A" w:rsidRDefault="0058687B" w:rsidP="0058687B">
            <w:pPr>
              <w:spacing w:line="276" w:lineRule="auto"/>
              <w:jc w:val="both"/>
              <w:rPr>
                <w:rFonts w:cs="Arial"/>
                <w:sz w:val="20"/>
                <w:szCs w:val="20"/>
                <w:lang w:val="es-ES"/>
              </w:rPr>
            </w:pPr>
            <w:proofErr w:type="gramStart"/>
            <w:r w:rsidRPr="00F4340A">
              <w:rPr>
                <w:rFonts w:cs="Arial"/>
                <w:sz w:val="20"/>
                <w:szCs w:val="20"/>
                <w:lang w:val="es-ES"/>
              </w:rPr>
              <w:t>[  ]</w:t>
            </w:r>
            <w:proofErr w:type="gramEnd"/>
            <w:r w:rsidRPr="00F4340A">
              <w:rPr>
                <w:rFonts w:cs="Arial"/>
                <w:sz w:val="20"/>
                <w:szCs w:val="20"/>
                <w:lang w:val="es-ES"/>
              </w:rPr>
              <w:t xml:space="preserve"> Certifico que la sangre, productos sanguíneos, tejidos o fluidos corporales en este proyecto serán usados de acuerdo con los estándares y normas establecidas en la </w:t>
            </w:r>
            <w:hyperlink r:id="rId11" w:history="1">
              <w:r w:rsidRPr="00F4340A">
                <w:rPr>
                  <w:rStyle w:val="Hipervnculo"/>
                  <w:rFonts w:cs="Arial"/>
                  <w:color w:val="auto"/>
                  <w:sz w:val="20"/>
                  <w:szCs w:val="20"/>
                  <w:lang w:val="es-ES"/>
                </w:rPr>
                <w:t>NOM-253-SSA1-2012</w:t>
              </w:r>
            </w:hyperlink>
            <w:r w:rsidRPr="00F4340A">
              <w:rPr>
                <w:rFonts w:cs="Arial"/>
                <w:sz w:val="20"/>
                <w:szCs w:val="20"/>
                <w:lang w:val="es-ES"/>
              </w:rPr>
              <w:t>.</w:t>
            </w:r>
          </w:p>
          <w:p w14:paraId="322177DF" w14:textId="16454268" w:rsidR="004A776D" w:rsidRPr="0058687B" w:rsidRDefault="004A776D">
            <w:pPr>
              <w:spacing w:after="0"/>
              <w:rPr>
                <w:lang w:val="es-MX"/>
              </w:rPr>
            </w:pPr>
          </w:p>
        </w:tc>
      </w:tr>
      <w:tr w:rsidR="00A167F7" w:rsidRPr="004A776D" w14:paraId="605C0A0C" w14:textId="77777777">
        <w:trPr>
          <w:cantSplit/>
          <w:jc w:val="center"/>
        </w:trPr>
        <w:tc>
          <w:tcPr>
            <w:tcW w:w="10656" w:type="dxa"/>
            <w:tcBorders>
              <w:top w:val="single" w:sz="4" w:space="0" w:color="D1D5DB"/>
              <w:left w:val="single" w:sz="4" w:space="0" w:color="D1D5DB"/>
              <w:bottom w:val="single" w:sz="4" w:space="0" w:color="D1D5DB"/>
              <w:right w:val="single" w:sz="4" w:space="0" w:color="D1D5DB"/>
            </w:tcBorders>
            <w:tcMar>
              <w:top w:w="90" w:type="dxa"/>
              <w:left w:w="110" w:type="dxa"/>
              <w:bottom w:w="90" w:type="dxa"/>
              <w:right w:w="110" w:type="dxa"/>
            </w:tcMar>
          </w:tcPr>
          <w:p w14:paraId="324B5A69" w14:textId="66E3DB5D" w:rsidR="004A776D" w:rsidRDefault="004A776D" w:rsidP="004A776D">
            <w:pPr>
              <w:spacing w:after="40"/>
            </w:pPr>
          </w:p>
          <w:p w14:paraId="28F13098" w14:textId="77777777" w:rsidR="004A776D" w:rsidRPr="00F4340A" w:rsidRDefault="004A776D" w:rsidP="004A776D">
            <w:pPr>
              <w:pStyle w:val="Prrafodelista"/>
              <w:numPr>
                <w:ilvl w:val="0"/>
                <w:numId w:val="10"/>
              </w:numPr>
              <w:spacing w:after="160" w:line="276" w:lineRule="auto"/>
              <w:jc w:val="both"/>
              <w:rPr>
                <w:rFonts w:cs="Arial"/>
                <w:sz w:val="20"/>
                <w:szCs w:val="20"/>
                <w:lang w:val="es-ES"/>
              </w:rPr>
            </w:pPr>
            <w:r w:rsidRPr="00F4340A">
              <w:rPr>
                <w:rFonts w:cs="Arial"/>
                <w:sz w:val="20"/>
                <w:szCs w:val="20"/>
                <w:lang w:val="es-ES"/>
              </w:rPr>
              <w:t>Firma</w:t>
            </w:r>
          </w:p>
          <w:p w14:paraId="47E2073E" w14:textId="77777777" w:rsidR="004A776D" w:rsidRPr="00F4340A" w:rsidRDefault="004A776D" w:rsidP="004A776D">
            <w:pPr>
              <w:pStyle w:val="Prrafodelista"/>
              <w:numPr>
                <w:ilvl w:val="0"/>
                <w:numId w:val="10"/>
              </w:numPr>
              <w:spacing w:after="160" w:line="276" w:lineRule="auto"/>
              <w:jc w:val="both"/>
              <w:rPr>
                <w:rFonts w:cs="Arial"/>
                <w:sz w:val="20"/>
                <w:szCs w:val="20"/>
                <w:lang w:val="es-ES"/>
              </w:rPr>
            </w:pPr>
            <w:r w:rsidRPr="00F4340A">
              <w:rPr>
                <w:rFonts w:cs="Arial"/>
                <w:sz w:val="20"/>
                <w:szCs w:val="20"/>
                <w:lang w:val="es-ES"/>
              </w:rPr>
              <w:t>Nombre:</w:t>
            </w:r>
          </w:p>
          <w:p w14:paraId="453CAF10" w14:textId="77777777" w:rsidR="004A776D" w:rsidRPr="00F4340A" w:rsidRDefault="004A776D" w:rsidP="004A776D">
            <w:pPr>
              <w:pStyle w:val="Prrafodelista"/>
              <w:numPr>
                <w:ilvl w:val="0"/>
                <w:numId w:val="10"/>
              </w:numPr>
              <w:spacing w:after="160" w:line="276" w:lineRule="auto"/>
              <w:jc w:val="both"/>
              <w:rPr>
                <w:rFonts w:cs="Arial"/>
                <w:sz w:val="20"/>
                <w:szCs w:val="20"/>
                <w:lang w:val="es-ES"/>
              </w:rPr>
            </w:pPr>
            <w:r w:rsidRPr="00F4340A">
              <w:rPr>
                <w:rFonts w:cs="Arial"/>
                <w:sz w:val="20"/>
                <w:szCs w:val="20"/>
                <w:lang w:val="es-ES"/>
              </w:rPr>
              <w:t>Título:</w:t>
            </w:r>
          </w:p>
          <w:p w14:paraId="4414D4F9" w14:textId="77777777" w:rsidR="004A776D" w:rsidRPr="00F4340A" w:rsidRDefault="004A776D" w:rsidP="004A776D">
            <w:pPr>
              <w:pStyle w:val="Prrafodelista"/>
              <w:numPr>
                <w:ilvl w:val="0"/>
                <w:numId w:val="10"/>
              </w:numPr>
              <w:spacing w:after="160" w:line="276" w:lineRule="auto"/>
              <w:jc w:val="both"/>
              <w:rPr>
                <w:rFonts w:cs="Arial"/>
                <w:sz w:val="20"/>
                <w:szCs w:val="20"/>
                <w:lang w:val="es-ES"/>
              </w:rPr>
            </w:pPr>
            <w:r w:rsidRPr="00F4340A">
              <w:rPr>
                <w:rFonts w:cs="Arial"/>
                <w:sz w:val="20"/>
                <w:szCs w:val="20"/>
                <w:lang w:val="es-ES"/>
              </w:rPr>
              <w:t>Teléfono:</w:t>
            </w:r>
          </w:p>
          <w:p w14:paraId="6E3B3E54" w14:textId="77777777" w:rsidR="004A776D" w:rsidRPr="00F4340A" w:rsidRDefault="004A776D" w:rsidP="004A776D">
            <w:pPr>
              <w:pStyle w:val="Prrafodelista"/>
              <w:numPr>
                <w:ilvl w:val="0"/>
                <w:numId w:val="10"/>
              </w:numPr>
              <w:spacing w:after="160" w:line="276" w:lineRule="auto"/>
              <w:jc w:val="both"/>
              <w:rPr>
                <w:rFonts w:cs="Arial"/>
                <w:sz w:val="20"/>
                <w:szCs w:val="20"/>
                <w:lang w:val="es-ES"/>
              </w:rPr>
            </w:pPr>
            <w:r w:rsidRPr="00F4340A">
              <w:rPr>
                <w:rFonts w:cs="Arial"/>
                <w:sz w:val="20"/>
                <w:szCs w:val="20"/>
                <w:lang w:val="es-ES"/>
              </w:rPr>
              <w:t>Correo electrónico:</w:t>
            </w:r>
          </w:p>
          <w:p w14:paraId="71D30F9A" w14:textId="77777777" w:rsidR="004A776D" w:rsidRPr="00F4340A" w:rsidRDefault="004A776D" w:rsidP="004A776D">
            <w:pPr>
              <w:pStyle w:val="Prrafodelista"/>
              <w:numPr>
                <w:ilvl w:val="0"/>
                <w:numId w:val="10"/>
              </w:numPr>
              <w:spacing w:after="160" w:line="276" w:lineRule="auto"/>
              <w:jc w:val="both"/>
              <w:rPr>
                <w:rFonts w:cs="Arial"/>
                <w:sz w:val="20"/>
                <w:szCs w:val="20"/>
                <w:lang w:val="es-ES"/>
              </w:rPr>
            </w:pPr>
            <w:r w:rsidRPr="00F4340A">
              <w:rPr>
                <w:rFonts w:cs="Arial"/>
                <w:sz w:val="20"/>
                <w:szCs w:val="20"/>
                <w:lang w:val="es-ES"/>
              </w:rPr>
              <w:t>Institución:</w:t>
            </w:r>
          </w:p>
          <w:p w14:paraId="490A8726" w14:textId="77777777" w:rsidR="004A776D" w:rsidRPr="00F4340A" w:rsidRDefault="004A776D" w:rsidP="004A776D">
            <w:pPr>
              <w:pStyle w:val="Prrafodelista"/>
              <w:numPr>
                <w:ilvl w:val="0"/>
                <w:numId w:val="10"/>
              </w:numPr>
              <w:spacing w:after="160" w:line="276" w:lineRule="auto"/>
              <w:jc w:val="both"/>
              <w:rPr>
                <w:rFonts w:cs="Arial"/>
                <w:sz w:val="20"/>
                <w:szCs w:val="20"/>
                <w:lang w:val="es-ES"/>
              </w:rPr>
            </w:pPr>
            <w:r w:rsidRPr="00B97CE0">
              <w:rPr>
                <w:rFonts w:cs="Arial"/>
                <w:sz w:val="20"/>
                <w:szCs w:val="20"/>
                <w:lang w:val="es-ES"/>
              </w:rPr>
              <w:t>Fecha de aprobación (</w:t>
            </w:r>
            <w:proofErr w:type="spellStart"/>
            <w:r w:rsidRPr="00B97CE0">
              <w:rPr>
                <w:rFonts w:cs="Arial"/>
                <w:sz w:val="20"/>
                <w:szCs w:val="20"/>
                <w:lang w:val="es-ES"/>
              </w:rPr>
              <w:t>dd</w:t>
            </w:r>
            <w:proofErr w:type="spellEnd"/>
            <w:r w:rsidRPr="00B97CE0">
              <w:rPr>
                <w:rFonts w:cs="Arial"/>
                <w:sz w:val="20"/>
                <w:szCs w:val="20"/>
                <w:lang w:val="es-ES"/>
              </w:rPr>
              <w:t>/mm/</w:t>
            </w:r>
            <w:proofErr w:type="spellStart"/>
            <w:r w:rsidRPr="00B97CE0">
              <w:rPr>
                <w:rFonts w:cs="Arial"/>
                <w:sz w:val="20"/>
                <w:szCs w:val="20"/>
                <w:lang w:val="es-ES"/>
              </w:rPr>
              <w:t>aaaa</w:t>
            </w:r>
            <w:proofErr w:type="spellEnd"/>
            <w:r w:rsidRPr="00B97CE0">
              <w:rPr>
                <w:rFonts w:cs="Arial"/>
                <w:sz w:val="20"/>
                <w:szCs w:val="20"/>
                <w:lang w:val="es-ES"/>
              </w:rPr>
              <w:t>):</w:t>
            </w:r>
          </w:p>
          <w:p w14:paraId="72F5F244" w14:textId="5AE1AE2A" w:rsidR="00A167F7" w:rsidRPr="004A776D" w:rsidRDefault="00A167F7">
            <w:pPr>
              <w:spacing w:after="0"/>
              <w:rPr>
                <w:lang w:val="es-ES"/>
              </w:rPr>
            </w:pPr>
          </w:p>
        </w:tc>
      </w:tr>
    </w:tbl>
    <w:p w14:paraId="02776580" w14:textId="79B644CF" w:rsidR="00A167F7" w:rsidRPr="007F062C" w:rsidRDefault="00A167F7" w:rsidP="0058687B">
      <w:pPr>
        <w:pStyle w:val="Ttulo1"/>
        <w:spacing w:before="100" w:after="40"/>
        <w:rPr>
          <w:lang w:val="es-MX"/>
        </w:rPr>
      </w:pPr>
    </w:p>
    <w:sectPr w:rsidR="00A167F7" w:rsidRPr="007F062C" w:rsidSect="00034616">
      <w:footerReference w:type="default" r:id="rId12"/>
      <w:pgSz w:w="12240" w:h="15840"/>
      <w:pgMar w:top="648" w:right="792" w:bottom="648" w:left="792" w:header="288" w:footer="28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00C1D2" w14:textId="77777777" w:rsidR="00D76E54" w:rsidRDefault="00D76E54">
      <w:pPr>
        <w:spacing w:after="0"/>
      </w:pPr>
      <w:r>
        <w:separator/>
      </w:r>
    </w:p>
  </w:endnote>
  <w:endnote w:type="continuationSeparator" w:id="0">
    <w:p w14:paraId="5C634B89" w14:textId="77777777" w:rsidR="00D76E54" w:rsidRDefault="00D76E5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Arial">
    <w:altName w:val="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BEF9C0" w14:textId="77777777" w:rsidR="00A167F7" w:rsidRPr="007F062C" w:rsidRDefault="00D76E54">
    <w:pPr>
      <w:pStyle w:val="Piedepgina"/>
      <w:jc w:val="center"/>
      <w:rPr>
        <w:lang w:val="es-MX"/>
      </w:rPr>
    </w:pPr>
    <w:r w:rsidRPr="007F062C">
      <w:rPr>
        <w:color w:val="6B7280"/>
        <w:sz w:val="14"/>
        <w:lang w:val="es-MX"/>
      </w:rPr>
      <w:t>FECI Chihuahua 2026 | Instituto de Innovación y Competitividad | Formato especial sujeto a revisión del Comité Organizador</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D51968" w14:textId="77777777" w:rsidR="00D76E54" w:rsidRDefault="00D76E54">
      <w:pPr>
        <w:spacing w:after="0"/>
      </w:pPr>
      <w:r>
        <w:separator/>
      </w:r>
    </w:p>
  </w:footnote>
  <w:footnote w:type="continuationSeparator" w:id="0">
    <w:p w14:paraId="33004AB1" w14:textId="77777777" w:rsidR="00D76E54" w:rsidRDefault="00D76E54">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aconnmeros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aconnmeros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aconvietas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aconvietas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aconnmeros"/>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Listaconvietas"/>
      <w:lvlText w:val=""/>
      <w:lvlJc w:val="left"/>
      <w:pPr>
        <w:tabs>
          <w:tab w:val="num" w:pos="360"/>
        </w:tabs>
        <w:ind w:left="360" w:hanging="360"/>
      </w:pPr>
      <w:rPr>
        <w:rFonts w:ascii="Symbol" w:hAnsi="Symbol" w:hint="default"/>
      </w:rPr>
    </w:lvl>
  </w:abstractNum>
  <w:abstractNum w:abstractNumId="9" w15:restartNumberingAfterBreak="0">
    <w:nsid w:val="47A962F7"/>
    <w:multiLevelType w:val="hybridMultilevel"/>
    <w:tmpl w:val="D586F94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16cid:durableId="1373379727">
    <w:abstractNumId w:val="8"/>
  </w:num>
  <w:num w:numId="2" w16cid:durableId="106513976">
    <w:abstractNumId w:val="6"/>
  </w:num>
  <w:num w:numId="3" w16cid:durableId="1413501627">
    <w:abstractNumId w:val="5"/>
  </w:num>
  <w:num w:numId="4" w16cid:durableId="1472938076">
    <w:abstractNumId w:val="4"/>
  </w:num>
  <w:num w:numId="5" w16cid:durableId="1711221371">
    <w:abstractNumId w:val="7"/>
  </w:num>
  <w:num w:numId="6" w16cid:durableId="241717252">
    <w:abstractNumId w:val="3"/>
  </w:num>
  <w:num w:numId="7" w16cid:durableId="1025639868">
    <w:abstractNumId w:val="2"/>
  </w:num>
  <w:num w:numId="8" w16cid:durableId="117988242">
    <w:abstractNumId w:val="1"/>
  </w:num>
  <w:num w:numId="9" w16cid:durableId="951322645">
    <w:abstractNumId w:val="0"/>
  </w:num>
  <w:num w:numId="10" w16cid:durableId="138991421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7730"/>
    <w:rsid w:val="00034616"/>
    <w:rsid w:val="0006063C"/>
    <w:rsid w:val="0015074B"/>
    <w:rsid w:val="001C0FBF"/>
    <w:rsid w:val="002201F5"/>
    <w:rsid w:val="0029639D"/>
    <w:rsid w:val="00297164"/>
    <w:rsid w:val="002F71CF"/>
    <w:rsid w:val="00326F90"/>
    <w:rsid w:val="00373A3B"/>
    <w:rsid w:val="00410285"/>
    <w:rsid w:val="004A776D"/>
    <w:rsid w:val="0058687B"/>
    <w:rsid w:val="00627F71"/>
    <w:rsid w:val="00662C69"/>
    <w:rsid w:val="006D5E28"/>
    <w:rsid w:val="00760692"/>
    <w:rsid w:val="007F062C"/>
    <w:rsid w:val="0081195A"/>
    <w:rsid w:val="009373C1"/>
    <w:rsid w:val="0094534C"/>
    <w:rsid w:val="00953E54"/>
    <w:rsid w:val="0099437E"/>
    <w:rsid w:val="00A167F7"/>
    <w:rsid w:val="00AA1D8D"/>
    <w:rsid w:val="00B47730"/>
    <w:rsid w:val="00BA69F6"/>
    <w:rsid w:val="00CB0664"/>
    <w:rsid w:val="00CC4407"/>
    <w:rsid w:val="00D76E54"/>
    <w:rsid w:val="00FC693F"/>
    <w:rsid w:val="00FD26B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4062061"/>
  <w14:defaultImageDpi w14:val="300"/>
  <w15:docId w15:val="{C4AD3390-3C44-4353-8EBA-4A2EDC949A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693F"/>
    <w:pPr>
      <w:spacing w:after="60" w:line="240" w:lineRule="auto"/>
    </w:pPr>
    <w:rPr>
      <w:rFonts w:ascii="Arial" w:hAnsi="Arial"/>
      <w:color w:val="1F2937"/>
      <w:sz w:val="19"/>
    </w:rPr>
  </w:style>
  <w:style w:type="paragraph" w:styleId="Ttulo1">
    <w:name w:val="heading 1"/>
    <w:basedOn w:val="Normal"/>
    <w:next w:val="Normal"/>
    <w:link w:val="Ttulo1Car"/>
    <w:uiPriority w:val="9"/>
    <w:qFormat/>
    <w:rsid w:val="00FC693F"/>
    <w:pPr>
      <w:keepNext/>
      <w:keepLines/>
      <w:spacing w:before="120"/>
      <w:outlineLvl w:val="0"/>
    </w:pPr>
    <w:rPr>
      <w:rFonts w:asciiTheme="majorHAnsi" w:eastAsiaTheme="majorEastAsia" w:hAnsiTheme="majorHAnsi" w:cstheme="majorBidi"/>
      <w:b/>
      <w:bCs/>
      <w:color w:val="6A1B9A"/>
      <w:sz w:val="23"/>
      <w:szCs w:val="28"/>
    </w:rPr>
  </w:style>
  <w:style w:type="paragraph" w:styleId="Ttulo2">
    <w:name w:val="heading 2"/>
    <w:basedOn w:val="Normal"/>
    <w:next w:val="Normal"/>
    <w:link w:val="Ttulo2Car"/>
    <w:uiPriority w:val="9"/>
    <w:unhideWhenUsed/>
    <w:qFormat/>
    <w:rsid w:val="00FC693F"/>
    <w:pPr>
      <w:keepNext/>
      <w:keepLines/>
      <w:spacing w:before="120"/>
      <w:outlineLvl w:val="1"/>
    </w:pPr>
    <w:rPr>
      <w:rFonts w:asciiTheme="majorHAnsi" w:eastAsiaTheme="majorEastAsia" w:hAnsiTheme="majorHAnsi" w:cstheme="majorBidi"/>
      <w:b/>
      <w:bCs/>
      <w:color w:val="0B4FA8"/>
      <w:sz w:val="21"/>
      <w:szCs w:val="26"/>
    </w:rPr>
  </w:style>
  <w:style w:type="paragraph" w:styleId="Ttulo3">
    <w:name w:val="heading 3"/>
    <w:basedOn w:val="Normal"/>
    <w:next w:val="Normal"/>
    <w:link w:val="Ttulo3C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Ttulo9">
    <w:name w:val="heading 9"/>
    <w:basedOn w:val="Normal"/>
    <w:next w:val="Normal"/>
    <w:link w:val="Ttulo9C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E618BF"/>
    <w:pPr>
      <w:tabs>
        <w:tab w:val="center" w:pos="4680"/>
        <w:tab w:val="right" w:pos="9360"/>
      </w:tabs>
      <w:spacing w:after="0"/>
    </w:pPr>
  </w:style>
  <w:style w:type="character" w:customStyle="1" w:styleId="EncabezadoCar">
    <w:name w:val="Encabezado Car"/>
    <w:basedOn w:val="Fuentedeprrafopredeter"/>
    <w:link w:val="Encabezado"/>
    <w:uiPriority w:val="99"/>
    <w:rsid w:val="00E618BF"/>
  </w:style>
  <w:style w:type="paragraph" w:styleId="Piedepgina">
    <w:name w:val="footer"/>
    <w:basedOn w:val="Normal"/>
    <w:link w:val="PiedepginaCar"/>
    <w:uiPriority w:val="99"/>
    <w:unhideWhenUsed/>
    <w:rsid w:val="00E618BF"/>
    <w:pPr>
      <w:tabs>
        <w:tab w:val="center" w:pos="4680"/>
        <w:tab w:val="right" w:pos="9360"/>
      </w:tabs>
      <w:spacing w:after="0"/>
    </w:pPr>
  </w:style>
  <w:style w:type="character" w:customStyle="1" w:styleId="PiedepginaCar">
    <w:name w:val="Pie de página Car"/>
    <w:basedOn w:val="Fuentedeprrafopredeter"/>
    <w:link w:val="Piedepgina"/>
    <w:uiPriority w:val="99"/>
    <w:rsid w:val="00E618BF"/>
  </w:style>
  <w:style w:type="paragraph" w:styleId="Sinespaciado">
    <w:name w:val="No Spacing"/>
    <w:uiPriority w:val="1"/>
    <w:qFormat/>
    <w:rsid w:val="00FC693F"/>
    <w:pPr>
      <w:spacing w:after="0" w:line="240" w:lineRule="auto"/>
    </w:pPr>
  </w:style>
  <w:style w:type="character" w:customStyle="1" w:styleId="Ttulo1Car">
    <w:name w:val="Título 1 Car"/>
    <w:basedOn w:val="Fuentedeprrafopredeter"/>
    <w:link w:val="Ttulo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FC693F"/>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FC693F"/>
    <w:rPr>
      <w:rFonts w:asciiTheme="majorHAnsi" w:eastAsiaTheme="majorEastAsia" w:hAnsiTheme="majorHAnsi" w:cstheme="majorBidi"/>
      <w:b/>
      <w:bCs/>
      <w:color w:val="4F81BD" w:themeColor="accent1"/>
    </w:rPr>
  </w:style>
  <w:style w:type="paragraph" w:styleId="Ttulo">
    <w:name w:val="Title"/>
    <w:basedOn w:val="Normal"/>
    <w:next w:val="Normal"/>
    <w:link w:val="TtuloCar"/>
    <w:uiPriority w:val="10"/>
    <w:qFormat/>
    <w:rsid w:val="00FC693F"/>
    <w:pPr>
      <w:pBdr>
        <w:bottom w:val="single" w:sz="8" w:space="4" w:color="4F81BD" w:themeColor="accent1"/>
      </w:pBdr>
      <w:spacing w:before="120"/>
      <w:contextualSpacing/>
    </w:pPr>
    <w:rPr>
      <w:rFonts w:asciiTheme="majorHAnsi" w:eastAsiaTheme="majorEastAsia" w:hAnsiTheme="majorHAnsi" w:cstheme="majorBidi"/>
      <w:b/>
      <w:color w:val="6A1B9A"/>
      <w:spacing w:val="5"/>
      <w:kern w:val="28"/>
      <w:sz w:val="32"/>
      <w:szCs w:val="52"/>
    </w:rPr>
  </w:style>
  <w:style w:type="character" w:customStyle="1" w:styleId="TtuloCar">
    <w:name w:val="Título Car"/>
    <w:basedOn w:val="Fuentedeprrafopredeter"/>
    <w:link w:val="Ttulo"/>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tulo">
    <w:name w:val="Subtitle"/>
    <w:basedOn w:val="Normal"/>
    <w:next w:val="Normal"/>
    <w:link w:val="SubttuloC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tuloCar">
    <w:name w:val="Subtítulo Car"/>
    <w:basedOn w:val="Fuentedeprrafopredeter"/>
    <w:link w:val="Subttulo"/>
    <w:uiPriority w:val="11"/>
    <w:rsid w:val="00FC693F"/>
    <w:rPr>
      <w:rFonts w:asciiTheme="majorHAnsi" w:eastAsiaTheme="majorEastAsia" w:hAnsiTheme="majorHAnsi" w:cstheme="majorBidi"/>
      <w:i/>
      <w:iCs/>
      <w:color w:val="4F81BD" w:themeColor="accent1"/>
      <w:spacing w:val="15"/>
      <w:sz w:val="24"/>
      <w:szCs w:val="24"/>
    </w:rPr>
  </w:style>
  <w:style w:type="paragraph" w:styleId="Prrafodelista">
    <w:name w:val="List Paragraph"/>
    <w:basedOn w:val="Normal"/>
    <w:uiPriority w:val="34"/>
    <w:qFormat/>
    <w:rsid w:val="00FC693F"/>
    <w:pPr>
      <w:ind w:left="720"/>
      <w:contextualSpacing/>
    </w:pPr>
  </w:style>
  <w:style w:type="paragraph" w:styleId="Textoindependiente">
    <w:name w:val="Body Text"/>
    <w:basedOn w:val="Normal"/>
    <w:link w:val="TextoindependienteCar"/>
    <w:uiPriority w:val="99"/>
    <w:unhideWhenUsed/>
    <w:rsid w:val="00AA1D8D"/>
    <w:pPr>
      <w:spacing w:after="120"/>
    </w:pPr>
  </w:style>
  <w:style w:type="character" w:customStyle="1" w:styleId="TextoindependienteCar">
    <w:name w:val="Texto independiente Car"/>
    <w:basedOn w:val="Fuentedeprrafopredeter"/>
    <w:link w:val="Textoindependiente"/>
    <w:uiPriority w:val="99"/>
    <w:rsid w:val="00AA1D8D"/>
  </w:style>
  <w:style w:type="paragraph" w:styleId="Textoindependiente2">
    <w:name w:val="Body Text 2"/>
    <w:basedOn w:val="Normal"/>
    <w:link w:val="Textoindependiente2Car"/>
    <w:uiPriority w:val="99"/>
    <w:unhideWhenUsed/>
    <w:rsid w:val="00AA1D8D"/>
    <w:pPr>
      <w:spacing w:after="120" w:line="480" w:lineRule="auto"/>
    </w:pPr>
  </w:style>
  <w:style w:type="character" w:customStyle="1" w:styleId="Textoindependiente2Car">
    <w:name w:val="Texto independiente 2 Car"/>
    <w:basedOn w:val="Fuentedeprrafopredeter"/>
    <w:link w:val="Textoindependiente2"/>
    <w:uiPriority w:val="99"/>
    <w:rsid w:val="00AA1D8D"/>
  </w:style>
  <w:style w:type="paragraph" w:styleId="Textoindependiente3">
    <w:name w:val="Body Text 3"/>
    <w:basedOn w:val="Normal"/>
    <w:link w:val="Textoindependiente3Car"/>
    <w:uiPriority w:val="99"/>
    <w:unhideWhenUsed/>
    <w:rsid w:val="00AA1D8D"/>
    <w:pPr>
      <w:spacing w:after="120"/>
    </w:pPr>
    <w:rPr>
      <w:sz w:val="16"/>
      <w:szCs w:val="16"/>
    </w:rPr>
  </w:style>
  <w:style w:type="character" w:customStyle="1" w:styleId="Textoindependiente3Car">
    <w:name w:val="Texto independiente 3 Car"/>
    <w:basedOn w:val="Fuentedeprrafopredeter"/>
    <w:link w:val="Textoindependiente3"/>
    <w:uiPriority w:val="99"/>
    <w:rsid w:val="00AA1D8D"/>
    <w:rPr>
      <w:sz w:val="16"/>
      <w:szCs w:val="16"/>
    </w:rPr>
  </w:style>
  <w:style w:type="paragraph" w:styleId="Lista">
    <w:name w:val="List"/>
    <w:basedOn w:val="Normal"/>
    <w:uiPriority w:val="99"/>
    <w:unhideWhenUsed/>
    <w:rsid w:val="00AA1D8D"/>
    <w:pPr>
      <w:ind w:left="360" w:hanging="360"/>
      <w:contextualSpacing/>
    </w:pPr>
  </w:style>
  <w:style w:type="paragraph" w:styleId="Lista2">
    <w:name w:val="List 2"/>
    <w:basedOn w:val="Normal"/>
    <w:uiPriority w:val="99"/>
    <w:unhideWhenUsed/>
    <w:rsid w:val="00326F90"/>
    <w:pPr>
      <w:ind w:left="720" w:hanging="360"/>
      <w:contextualSpacing/>
    </w:pPr>
  </w:style>
  <w:style w:type="paragraph" w:styleId="Lista3">
    <w:name w:val="List 3"/>
    <w:basedOn w:val="Normal"/>
    <w:uiPriority w:val="99"/>
    <w:unhideWhenUsed/>
    <w:rsid w:val="00326F90"/>
    <w:pPr>
      <w:ind w:left="1080" w:hanging="360"/>
      <w:contextualSpacing/>
    </w:pPr>
  </w:style>
  <w:style w:type="paragraph" w:styleId="Listaconvietas">
    <w:name w:val="List Bullet"/>
    <w:basedOn w:val="Normal"/>
    <w:uiPriority w:val="99"/>
    <w:unhideWhenUsed/>
    <w:rsid w:val="00326F90"/>
    <w:pPr>
      <w:numPr>
        <w:numId w:val="1"/>
      </w:numPr>
      <w:contextualSpacing/>
    </w:pPr>
  </w:style>
  <w:style w:type="paragraph" w:styleId="Listaconvietas2">
    <w:name w:val="List Bullet 2"/>
    <w:basedOn w:val="Normal"/>
    <w:uiPriority w:val="99"/>
    <w:unhideWhenUsed/>
    <w:rsid w:val="00326F90"/>
    <w:pPr>
      <w:numPr>
        <w:numId w:val="2"/>
      </w:numPr>
      <w:contextualSpacing/>
    </w:pPr>
  </w:style>
  <w:style w:type="paragraph" w:styleId="Listaconvietas3">
    <w:name w:val="List Bullet 3"/>
    <w:basedOn w:val="Normal"/>
    <w:uiPriority w:val="99"/>
    <w:unhideWhenUsed/>
    <w:rsid w:val="00326F90"/>
    <w:pPr>
      <w:numPr>
        <w:numId w:val="3"/>
      </w:numPr>
      <w:contextualSpacing/>
    </w:pPr>
  </w:style>
  <w:style w:type="paragraph" w:styleId="Listaconnmeros">
    <w:name w:val="List Number"/>
    <w:basedOn w:val="Normal"/>
    <w:uiPriority w:val="99"/>
    <w:unhideWhenUsed/>
    <w:rsid w:val="00326F90"/>
    <w:pPr>
      <w:numPr>
        <w:numId w:val="5"/>
      </w:numPr>
      <w:contextualSpacing/>
    </w:pPr>
  </w:style>
  <w:style w:type="paragraph" w:styleId="Listaconnmeros2">
    <w:name w:val="List Number 2"/>
    <w:basedOn w:val="Normal"/>
    <w:uiPriority w:val="99"/>
    <w:unhideWhenUsed/>
    <w:rsid w:val="0029639D"/>
    <w:pPr>
      <w:numPr>
        <w:numId w:val="6"/>
      </w:numPr>
      <w:contextualSpacing/>
    </w:pPr>
  </w:style>
  <w:style w:type="paragraph" w:styleId="Listaconnmeros3">
    <w:name w:val="List Number 3"/>
    <w:basedOn w:val="Normal"/>
    <w:uiPriority w:val="99"/>
    <w:unhideWhenUsed/>
    <w:rsid w:val="0029639D"/>
    <w:pPr>
      <w:numPr>
        <w:numId w:val="7"/>
      </w:numPr>
      <w:contextualSpacing/>
    </w:pPr>
  </w:style>
  <w:style w:type="paragraph" w:styleId="Continuarlista">
    <w:name w:val="List Continue"/>
    <w:basedOn w:val="Normal"/>
    <w:uiPriority w:val="99"/>
    <w:unhideWhenUsed/>
    <w:rsid w:val="0029639D"/>
    <w:pPr>
      <w:spacing w:after="120"/>
      <w:ind w:left="360"/>
      <w:contextualSpacing/>
    </w:pPr>
  </w:style>
  <w:style w:type="paragraph" w:styleId="Continuarlista2">
    <w:name w:val="List Continue 2"/>
    <w:basedOn w:val="Normal"/>
    <w:uiPriority w:val="99"/>
    <w:unhideWhenUsed/>
    <w:rsid w:val="0029639D"/>
    <w:pPr>
      <w:spacing w:after="120"/>
      <w:ind w:left="720"/>
      <w:contextualSpacing/>
    </w:pPr>
  </w:style>
  <w:style w:type="paragraph" w:styleId="Continuarlista3">
    <w:name w:val="List Continue 3"/>
    <w:basedOn w:val="Normal"/>
    <w:uiPriority w:val="99"/>
    <w:unhideWhenUsed/>
    <w:rsid w:val="0029639D"/>
    <w:pPr>
      <w:spacing w:after="120"/>
      <w:ind w:left="1080"/>
      <w:contextualSpacing/>
    </w:pPr>
  </w:style>
  <w:style w:type="paragraph" w:styleId="Textomacro">
    <w:name w:val="macro"/>
    <w:link w:val="TextomacroC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TextomacroCar">
    <w:name w:val="Texto macro Car"/>
    <w:basedOn w:val="Fuentedeprrafopredeter"/>
    <w:link w:val="Textomacro"/>
    <w:uiPriority w:val="99"/>
    <w:rsid w:val="0029639D"/>
    <w:rPr>
      <w:rFonts w:ascii="Courier" w:hAnsi="Courier"/>
      <w:sz w:val="20"/>
      <w:szCs w:val="20"/>
    </w:rPr>
  </w:style>
  <w:style w:type="paragraph" w:styleId="Cita">
    <w:name w:val="Quote"/>
    <w:basedOn w:val="Normal"/>
    <w:next w:val="Normal"/>
    <w:link w:val="CitaCar"/>
    <w:uiPriority w:val="29"/>
    <w:qFormat/>
    <w:rsid w:val="00FC693F"/>
    <w:rPr>
      <w:i/>
      <w:iCs/>
      <w:color w:val="000000" w:themeColor="text1"/>
    </w:rPr>
  </w:style>
  <w:style w:type="character" w:customStyle="1" w:styleId="CitaCar">
    <w:name w:val="Cita Car"/>
    <w:basedOn w:val="Fuentedeprrafopredeter"/>
    <w:link w:val="Cita"/>
    <w:uiPriority w:val="29"/>
    <w:rsid w:val="00FC693F"/>
    <w:rPr>
      <w:i/>
      <w:iCs/>
      <w:color w:val="000000" w:themeColor="text1"/>
    </w:rPr>
  </w:style>
  <w:style w:type="character" w:customStyle="1" w:styleId="Ttulo4Car">
    <w:name w:val="Título 4 Car"/>
    <w:basedOn w:val="Fuentedeprrafopredeter"/>
    <w:link w:val="Ttulo4"/>
    <w:uiPriority w:val="9"/>
    <w:semiHidden/>
    <w:rsid w:val="00FC693F"/>
    <w:rPr>
      <w:rFonts w:asciiTheme="majorHAnsi" w:eastAsiaTheme="majorEastAsia" w:hAnsiTheme="majorHAnsi" w:cstheme="majorBidi"/>
      <w:b/>
      <w:bCs/>
      <w:i/>
      <w:iCs/>
      <w:color w:val="4F81BD" w:themeColor="accent1"/>
    </w:rPr>
  </w:style>
  <w:style w:type="character" w:customStyle="1" w:styleId="Ttulo5Car">
    <w:name w:val="Título 5 Car"/>
    <w:basedOn w:val="Fuentedeprrafopredeter"/>
    <w:link w:val="Ttulo5"/>
    <w:uiPriority w:val="9"/>
    <w:semiHidden/>
    <w:rsid w:val="00FC693F"/>
    <w:rPr>
      <w:rFonts w:asciiTheme="majorHAnsi" w:eastAsiaTheme="majorEastAsia" w:hAnsiTheme="majorHAnsi" w:cstheme="majorBidi"/>
      <w:color w:val="243F60" w:themeColor="accent1" w:themeShade="7F"/>
    </w:rPr>
  </w:style>
  <w:style w:type="character" w:customStyle="1" w:styleId="Ttulo6Car">
    <w:name w:val="Título 6 Car"/>
    <w:basedOn w:val="Fuentedeprrafopredeter"/>
    <w:link w:val="Ttulo6"/>
    <w:uiPriority w:val="9"/>
    <w:semiHidden/>
    <w:rsid w:val="00FC693F"/>
    <w:rPr>
      <w:rFonts w:asciiTheme="majorHAnsi" w:eastAsiaTheme="majorEastAsia" w:hAnsiTheme="majorHAnsi" w:cstheme="majorBidi"/>
      <w:i/>
      <w:iCs/>
      <w:color w:val="243F60" w:themeColor="accent1" w:themeShade="7F"/>
    </w:rPr>
  </w:style>
  <w:style w:type="character" w:customStyle="1" w:styleId="Ttulo7Car">
    <w:name w:val="Título 7 Car"/>
    <w:basedOn w:val="Fuentedeprrafopredeter"/>
    <w:link w:val="Ttulo7"/>
    <w:uiPriority w:val="9"/>
    <w:semiHidden/>
    <w:rsid w:val="00FC693F"/>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semiHidden/>
    <w:rsid w:val="00FC693F"/>
    <w:rPr>
      <w:rFonts w:asciiTheme="majorHAnsi" w:eastAsiaTheme="majorEastAsia" w:hAnsiTheme="majorHAnsi" w:cstheme="majorBidi"/>
      <w:color w:val="4F81BD" w:themeColor="accent1"/>
      <w:sz w:val="20"/>
      <w:szCs w:val="20"/>
    </w:rPr>
  </w:style>
  <w:style w:type="character" w:customStyle="1" w:styleId="Ttulo9Car">
    <w:name w:val="Título 9 Car"/>
    <w:basedOn w:val="Fuentedeprrafopredeter"/>
    <w:link w:val="Ttulo9"/>
    <w:uiPriority w:val="9"/>
    <w:semiHidden/>
    <w:rsid w:val="00FC693F"/>
    <w:rPr>
      <w:rFonts w:asciiTheme="majorHAnsi" w:eastAsiaTheme="majorEastAsia" w:hAnsiTheme="majorHAnsi" w:cstheme="majorBidi"/>
      <w:i/>
      <w:iCs/>
      <w:color w:val="404040" w:themeColor="text1" w:themeTint="BF"/>
      <w:sz w:val="20"/>
      <w:szCs w:val="20"/>
    </w:rPr>
  </w:style>
  <w:style w:type="paragraph" w:styleId="Descripcin">
    <w:name w:val="caption"/>
    <w:basedOn w:val="Normal"/>
    <w:next w:val="Normal"/>
    <w:uiPriority w:val="35"/>
    <w:semiHidden/>
    <w:unhideWhenUsed/>
    <w:qFormat/>
    <w:rsid w:val="00FC693F"/>
    <w:rPr>
      <w:b/>
      <w:bCs/>
      <w:color w:val="4F81BD" w:themeColor="accent1"/>
      <w:sz w:val="18"/>
      <w:szCs w:val="18"/>
    </w:rPr>
  </w:style>
  <w:style w:type="character" w:styleId="Fuerte">
    <w:name w:val="Strong"/>
    <w:basedOn w:val="Fuentedeprrafopredeter"/>
    <w:uiPriority w:val="22"/>
    <w:qFormat/>
    <w:rsid w:val="00FC693F"/>
    <w:rPr>
      <w:b/>
      <w:bCs/>
    </w:rPr>
  </w:style>
  <w:style w:type="character" w:styleId="nfasis">
    <w:name w:val="Emphasis"/>
    <w:basedOn w:val="Fuentedeprrafopredeter"/>
    <w:uiPriority w:val="20"/>
    <w:qFormat/>
    <w:rsid w:val="00FC693F"/>
    <w:rPr>
      <w:i/>
      <w:iCs/>
    </w:rPr>
  </w:style>
  <w:style w:type="paragraph" w:styleId="Citadestacada">
    <w:name w:val="Intense Quote"/>
    <w:basedOn w:val="Normal"/>
    <w:next w:val="Normal"/>
    <w:link w:val="CitadestacadaC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CitadestacadaCar">
    <w:name w:val="Cita destacada Car"/>
    <w:basedOn w:val="Fuentedeprrafopredeter"/>
    <w:link w:val="Citadestacada"/>
    <w:uiPriority w:val="30"/>
    <w:rsid w:val="00FC693F"/>
    <w:rPr>
      <w:b/>
      <w:bCs/>
      <w:i/>
      <w:iCs/>
      <w:color w:val="4F81BD" w:themeColor="accent1"/>
    </w:rPr>
  </w:style>
  <w:style w:type="character" w:styleId="nfasissutil">
    <w:name w:val="Subtle Emphasis"/>
    <w:basedOn w:val="Fuentedeprrafopredeter"/>
    <w:uiPriority w:val="19"/>
    <w:qFormat/>
    <w:rsid w:val="00FC693F"/>
    <w:rPr>
      <w:i/>
      <w:iCs/>
      <w:color w:val="808080" w:themeColor="text1" w:themeTint="7F"/>
    </w:rPr>
  </w:style>
  <w:style w:type="character" w:styleId="nfasisintenso">
    <w:name w:val="Intense Emphasis"/>
    <w:basedOn w:val="Fuentedeprrafopredeter"/>
    <w:uiPriority w:val="21"/>
    <w:qFormat/>
    <w:rsid w:val="00FC693F"/>
    <w:rPr>
      <w:b/>
      <w:bCs/>
      <w:i/>
      <w:iCs/>
      <w:color w:val="4F81BD" w:themeColor="accent1"/>
    </w:rPr>
  </w:style>
  <w:style w:type="character" w:styleId="Referenciasutil">
    <w:name w:val="Subtle Reference"/>
    <w:basedOn w:val="Fuentedeprrafopredeter"/>
    <w:uiPriority w:val="31"/>
    <w:qFormat/>
    <w:rsid w:val="00FC693F"/>
    <w:rPr>
      <w:smallCaps/>
      <w:color w:val="C0504D" w:themeColor="accent2"/>
      <w:u w:val="single"/>
    </w:rPr>
  </w:style>
  <w:style w:type="character" w:styleId="Referenciaintensa">
    <w:name w:val="Intense Reference"/>
    <w:basedOn w:val="Fuentedeprrafopredeter"/>
    <w:uiPriority w:val="32"/>
    <w:qFormat/>
    <w:rsid w:val="00FC693F"/>
    <w:rPr>
      <w:b/>
      <w:bCs/>
      <w:smallCaps/>
      <w:color w:val="C0504D" w:themeColor="accent2"/>
      <w:spacing w:val="5"/>
      <w:u w:val="single"/>
    </w:rPr>
  </w:style>
  <w:style w:type="character" w:styleId="Ttulodellibro">
    <w:name w:val="Book Title"/>
    <w:basedOn w:val="Fuentedeprrafopredeter"/>
    <w:uiPriority w:val="33"/>
    <w:qFormat/>
    <w:rsid w:val="00FC693F"/>
    <w:rPr>
      <w:b/>
      <w:bCs/>
      <w:smallCaps/>
      <w:spacing w:val="5"/>
    </w:rPr>
  </w:style>
  <w:style w:type="paragraph" w:styleId="TtuloTDC">
    <w:name w:val="TOC Heading"/>
    <w:basedOn w:val="Ttulo1"/>
    <w:next w:val="Normal"/>
    <w:uiPriority w:val="39"/>
    <w:semiHidden/>
    <w:unhideWhenUsed/>
    <w:qFormat/>
    <w:rsid w:val="00FC693F"/>
    <w:pPr>
      <w:outlineLvl w:val="9"/>
    </w:pPr>
  </w:style>
  <w:style w:type="table" w:styleId="Tablaconcuadrcula">
    <w:name w:val="Table Grid"/>
    <w:basedOn w:val="Tabla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ombreadoclaro">
    <w:name w:val="Light Shading"/>
    <w:basedOn w:val="Tabla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Sombreadoclaro-nfasis1">
    <w:name w:val="Light Shading Accent 1"/>
    <w:basedOn w:val="Tabla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Sombreadoclaro-nfasis2">
    <w:name w:val="Light Shading Accent 2"/>
    <w:basedOn w:val="Tabla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Sombreadoclaro-nfasis3">
    <w:name w:val="Light Shading Accent 3"/>
    <w:basedOn w:val="Tabla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Sombreadoclaro-nfasis4">
    <w:name w:val="Light Shading Accent 4"/>
    <w:basedOn w:val="Tabla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Sombreadoclaro-nfasis5">
    <w:name w:val="Light Shading Accent 5"/>
    <w:basedOn w:val="Tabla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Sombreadoclaro-nfasis6">
    <w:name w:val="Light Shading Accent 6"/>
    <w:basedOn w:val="Tabla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staclara">
    <w:name w:val="Light List"/>
    <w:basedOn w:val="Tabla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staclara-nfasis1">
    <w:name w:val="Light List Accent 1"/>
    <w:basedOn w:val="Tabla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staclara-nfasis2">
    <w:name w:val="Light List Accent 2"/>
    <w:basedOn w:val="Tabla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staclara-nfasis3">
    <w:name w:val="Light List Accent 3"/>
    <w:basedOn w:val="Tabla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staclara-nfasis4">
    <w:name w:val="Light List Accent 4"/>
    <w:basedOn w:val="Tabla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staclara-nfasis5">
    <w:name w:val="Light List Accent 5"/>
    <w:basedOn w:val="Tabla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staclara-nfasis6">
    <w:name w:val="Light List Accent 6"/>
    <w:basedOn w:val="Tabla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Cuadrculaclara">
    <w:name w:val="Light Grid"/>
    <w:basedOn w:val="Tabla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Cuadrculaclara-nfasis1">
    <w:name w:val="Light Grid Accent 1"/>
    <w:basedOn w:val="Tabla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Cuadrculaclara-nfasis2">
    <w:name w:val="Light Grid Accent 2"/>
    <w:basedOn w:val="Tabla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Cuadrculaclara-nfasis3">
    <w:name w:val="Light Grid Accent 3"/>
    <w:basedOn w:val="Tabla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Cuadrculaclara-nfasis4">
    <w:name w:val="Light Grid Accent 4"/>
    <w:basedOn w:val="Tabla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Cuadrculaclara-nfasis5">
    <w:name w:val="Light Grid Accent 5"/>
    <w:basedOn w:val="Tabla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Cuadrculaclara-nfasis6">
    <w:name w:val="Light Grid Accent 6"/>
    <w:basedOn w:val="Tabla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Sombreadomedio1">
    <w:name w:val="Medium Shading 1"/>
    <w:basedOn w:val="Tabla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Sombreadomedio1-nfasis1">
    <w:name w:val="Medium Shading 1 Accent 1"/>
    <w:basedOn w:val="Tabla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Sombreadomedio1-nfasis2">
    <w:name w:val="Medium Shading 1 Accent 2"/>
    <w:basedOn w:val="Tabla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Sombreadomedio1-nfasis3">
    <w:name w:val="Medium Shading 1 Accent 3"/>
    <w:basedOn w:val="Tabla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Sombreadomedio1-nfasis4">
    <w:name w:val="Medium Shading 1 Accent 4"/>
    <w:basedOn w:val="Tabla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Sombreadomedio1-nfasis5">
    <w:name w:val="Medium Shading 1 Accent 5"/>
    <w:basedOn w:val="Tabla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Sombreadomedio1-nfasis6">
    <w:name w:val="Medium Shading 1 Accent 6"/>
    <w:basedOn w:val="Tabla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Sombreadomedio2">
    <w:name w:val="Medium Shading 2"/>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1">
    <w:name w:val="Medium Shading 2 Accent 1"/>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2">
    <w:name w:val="Medium Shading 2 Accent 2"/>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3">
    <w:name w:val="Medium Shading 2 Accent 3"/>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4">
    <w:name w:val="Medium Shading 2 Accent 4"/>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5">
    <w:name w:val="Medium Shading 2 Accent 5"/>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6">
    <w:name w:val="Medium Shading 2 Accent 6"/>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stamedia1">
    <w:name w:val="Medium List 1"/>
    <w:basedOn w:val="Tabla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Listamedia1-nfasis1">
    <w:name w:val="Medium List 1 Accent 1"/>
    <w:basedOn w:val="Tabla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Listamedia1-nfasis2">
    <w:name w:val="Medium List 1 Accent 2"/>
    <w:basedOn w:val="Tabla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Listamedia1-nfasis3">
    <w:name w:val="Medium List 1 Accent 3"/>
    <w:basedOn w:val="Tabla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Listamedia1-nfasis4">
    <w:name w:val="Medium List 1 Accent 4"/>
    <w:basedOn w:val="Tabla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Listamedia1-nfasis5">
    <w:name w:val="Medium List 1 Accent 5"/>
    <w:basedOn w:val="Tabla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Listamedia1-nfasis6">
    <w:name w:val="Medium List 1 Accent 6"/>
    <w:basedOn w:val="Tabla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Listamedia2">
    <w:name w:val="Medium List 2"/>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1">
    <w:name w:val="Medium List 2 Accent 1"/>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2">
    <w:name w:val="Medium List 2 Accent 2"/>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3">
    <w:name w:val="Medium List 2 Accent 3"/>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4">
    <w:name w:val="Medium List 2 Accent 4"/>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5">
    <w:name w:val="Medium List 2 Accent 5"/>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6">
    <w:name w:val="Medium List 2 Accent 6"/>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Cuadrculamedia1">
    <w:name w:val="Medium Grid 1"/>
    <w:basedOn w:val="Tabla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uadrculamedia1-nfasis1">
    <w:name w:val="Medium Grid 1 Accent 1"/>
    <w:basedOn w:val="Tabla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uadrculamedia1-nfasis2">
    <w:name w:val="Medium Grid 1 Accent 2"/>
    <w:basedOn w:val="Tabla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uadrculamedia1-nfasis3">
    <w:name w:val="Medium Grid 1 Accent 3"/>
    <w:basedOn w:val="Tabla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uadrculamedia1-nfasis4">
    <w:name w:val="Medium Grid 1 Accent 4"/>
    <w:basedOn w:val="Tabla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uadrculamedia1-nfasis5">
    <w:name w:val="Medium Grid 1 Accent 5"/>
    <w:basedOn w:val="Tabla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uadrculamedia1-nfasis6">
    <w:name w:val="Medium Grid 1 Accent 6"/>
    <w:basedOn w:val="Tabla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uadrculamedia2">
    <w:name w:val="Medium Grid 2"/>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Cuadrculamedia2-nfasis1">
    <w:name w:val="Medium Grid 2 Accent 1"/>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Cuadrculamedia2-nfasis2">
    <w:name w:val="Medium Grid 2 Accent 2"/>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Cuadrculamedia2-nfasis3">
    <w:name w:val="Medium Grid 2 Accent 3"/>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Cuadrculamedia2-nfasis4">
    <w:name w:val="Medium Grid 2 Accent 4"/>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Cuadrculamedia2-nfasis5">
    <w:name w:val="Medium Grid 2 Accent 5"/>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Cuadrculamedia2-nfasis6">
    <w:name w:val="Medium Grid 2 Accent 6"/>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Cuadrculamedia3">
    <w:name w:val="Medium Grid 3"/>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Cuadrculamedia3-nfasis1">
    <w:name w:val="Medium Grid 3 Accent 1"/>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Cuadrculamedia3-nfasis2">
    <w:name w:val="Medium Grid 3 Accent 2"/>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Cuadrculamedia3-nfasis3">
    <w:name w:val="Medium Grid 3 Accent 3"/>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Cuadrculamedia3-nfasis4">
    <w:name w:val="Medium Grid 3 Accent 4"/>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Cuadrculamedia3-nfasis5">
    <w:name w:val="Medium Grid 3 Accent 5"/>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Cuadrculamedia3-nfasis6">
    <w:name w:val="Medium Grid 3 Accent 6"/>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Listaoscura">
    <w:name w:val="Dark List"/>
    <w:basedOn w:val="Tabla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Listaoscura-nfasis1">
    <w:name w:val="Dark List Accent 1"/>
    <w:basedOn w:val="Tabla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Listaoscura-nfasis2">
    <w:name w:val="Dark List Accent 2"/>
    <w:basedOn w:val="Tabla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Listaoscura-nfasis3">
    <w:name w:val="Dark List Accent 3"/>
    <w:basedOn w:val="Tabla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Listaoscura-nfasis4">
    <w:name w:val="Dark List Accent 4"/>
    <w:basedOn w:val="Tabla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Listaoscura-nfasis5">
    <w:name w:val="Dark List Accent 5"/>
    <w:basedOn w:val="Tabla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Listaoscura-nfasis6">
    <w:name w:val="Dark List Accent 6"/>
    <w:basedOn w:val="Tabla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Sombreadovistoso">
    <w:name w:val="Colorful Shading"/>
    <w:basedOn w:val="Tabla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Sombreadovistoso-nfasis1">
    <w:name w:val="Colorful Shading Accent 1"/>
    <w:basedOn w:val="Tabla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Sombreadovistoso-nfasis2">
    <w:name w:val="Colorful Shading Accent 2"/>
    <w:basedOn w:val="Tabla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Sombreadovistoso-nfasis3">
    <w:name w:val="Colorful Shading Accent 3"/>
    <w:basedOn w:val="Tabla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Sombreadovistoso-nfasis4">
    <w:name w:val="Colorful Shading Accent 4"/>
    <w:basedOn w:val="Tabla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Sombreadovistoso-nfasis5">
    <w:name w:val="Colorful Shading Accent 5"/>
    <w:basedOn w:val="Tabla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Sombreadovistoso-nfasis6">
    <w:name w:val="Colorful Shading Accent 6"/>
    <w:basedOn w:val="Tabla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Listavistosa">
    <w:name w:val="Colorful List"/>
    <w:basedOn w:val="Tabla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Listavistosa-nfasis1">
    <w:name w:val="Colorful List Accent 1"/>
    <w:basedOn w:val="Tabla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Listavistosa-nfasis2">
    <w:name w:val="Colorful List Accent 2"/>
    <w:basedOn w:val="Tabla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Listavistosa-nfasis3">
    <w:name w:val="Colorful List Accent 3"/>
    <w:basedOn w:val="Tabla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Listavistosa-nfasis4">
    <w:name w:val="Colorful List Accent 4"/>
    <w:basedOn w:val="Tabla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Listavistosa-nfasis5">
    <w:name w:val="Colorful List Accent 5"/>
    <w:basedOn w:val="Tabla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Listavistosa-nfasis6">
    <w:name w:val="Colorful List Accent 6"/>
    <w:basedOn w:val="Tabla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uadrculavistosa">
    <w:name w:val="Colorful Grid"/>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uadrculavistosa-nfasis1">
    <w:name w:val="Colorful Grid Accent 1"/>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uadrculavistosa-nfasis2">
    <w:name w:val="Colorful Grid Accent 2"/>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uadrculavistosa-nfasis3">
    <w:name w:val="Colorful Grid Accent 3"/>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uadrculavistosa-nfasis4">
    <w:name w:val="Colorful Grid Accent 4"/>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uadrculavistosa-nfasis5">
    <w:name w:val="Colorful Grid Accent 5"/>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uadrculavistosa-nfasis6">
    <w:name w:val="Colorful Grid Accent 6"/>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FormNote">
    <w:name w:val="Form Note"/>
    <w:pPr>
      <w:spacing w:after="60"/>
    </w:pPr>
    <w:rPr>
      <w:rFonts w:ascii="Arial" w:hAnsi="Arial"/>
      <w:color w:val="4B5563"/>
      <w:sz w:val="16"/>
    </w:rPr>
  </w:style>
  <w:style w:type="character" w:styleId="Hipervnculo">
    <w:name w:val="Hyperlink"/>
    <w:basedOn w:val="Fuentedeprrafopredeter"/>
    <w:uiPriority w:val="99"/>
    <w:unhideWhenUsed/>
    <w:rsid w:val="0058687B"/>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dof.gob.mx/normasOficiales/4917/salud3a/salud3a.html" TargetMode="Externa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2</Pages>
  <Words>436</Words>
  <Characters>2401</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2832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Gabriela Miranda</cp:lastModifiedBy>
  <cp:revision>21</cp:revision>
  <dcterms:created xsi:type="dcterms:W3CDTF">2013-12-23T23:15:00Z</dcterms:created>
  <dcterms:modified xsi:type="dcterms:W3CDTF">2026-09-03T21:40:00Z</dcterms:modified>
  <cp:category/>
</cp:coreProperties>
</file>